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a"/>
        <w:tblpPr w:leftFromText="180" w:rightFromText="180" w:vertAnchor="page" w:horzAnchor="margin" w:tblpXSpec="center" w:tblpY="1369"/>
        <w:tblW w:w="10530" w:type="dxa"/>
        <w:tblBorders>
          <w:top w:val="single" w:sz="2" w:space="0" w:color="DBE5F1" w:themeColor="accent1" w:themeTint="33"/>
          <w:left w:val="single" w:sz="2" w:space="0" w:color="DBE5F1" w:themeColor="accent1" w:themeTint="33"/>
          <w:bottom w:val="single" w:sz="2" w:space="0" w:color="DBE5F1" w:themeColor="accent1" w:themeTint="33"/>
          <w:right w:val="single" w:sz="2" w:space="0" w:color="DBE5F1" w:themeColor="accent1" w:themeTint="33"/>
          <w:insideH w:val="single" w:sz="2" w:space="0" w:color="DBE5F1" w:themeColor="accent1" w:themeTint="33"/>
          <w:insideV w:val="single" w:sz="2" w:space="0" w:color="DBE5F1" w:themeColor="accent1" w:themeTint="33"/>
        </w:tblBorders>
        <w:shd w:val="clear" w:color="auto" w:fill="4F81BD" w:themeFill="accent1"/>
        <w:tblLook w:val="04A0" w:firstRow="1" w:lastRow="0" w:firstColumn="1" w:lastColumn="0" w:noHBand="0" w:noVBand="1"/>
      </w:tblPr>
      <w:tblGrid>
        <w:gridCol w:w="2520"/>
        <w:gridCol w:w="8010"/>
      </w:tblGrid>
      <w:tr w:rsidR="00EB1DAE" w:rsidRPr="00AD0FEF" w14:paraId="60B84871" w14:textId="77777777" w:rsidTr="00EB1DAE">
        <w:trPr>
          <w:trHeight w:val="328"/>
        </w:trPr>
        <w:tc>
          <w:tcPr>
            <w:tcW w:w="2520" w:type="dxa"/>
            <w:shd w:val="clear" w:color="auto" w:fill="4F81BD" w:themeFill="accent1"/>
            <w:vAlign w:val="center"/>
          </w:tcPr>
          <w:p w14:paraId="4FFF7FD8" w14:textId="77777777" w:rsidR="00EB1DAE" w:rsidRPr="00806EE7" w:rsidRDefault="00EB1DAE" w:rsidP="00EB1DAE">
            <w:pPr>
              <w:jc w:val="right"/>
              <w:rPr>
                <w:rFonts w:asciiTheme="majorHAnsi" w:hAnsiTheme="majorHAnsi" w:cstheme="majorHAnsi"/>
                <w:color w:val="FFFFFF" w:themeColor="background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FFFFFF" w:themeColor="background1"/>
                <w:sz w:val="20"/>
                <w:szCs w:val="20"/>
                <w:lang w:val="el-GR"/>
              </w:rPr>
              <w:t>ΕΡΓΟ</w:t>
            </w:r>
          </w:p>
        </w:tc>
        <w:tc>
          <w:tcPr>
            <w:tcW w:w="8010" w:type="dxa"/>
            <w:shd w:val="clear" w:color="auto" w:fill="4F81BD" w:themeFill="accent1"/>
            <w:vAlign w:val="center"/>
          </w:tcPr>
          <w:p w14:paraId="17D8516C" w14:textId="75E83D06" w:rsidR="00EB1DAE" w:rsidRPr="002C6F82" w:rsidRDefault="00EB1DAE" w:rsidP="00EB1DAE">
            <w:pPr>
              <w:rPr>
                <w:rFonts w:asciiTheme="majorHAnsi" w:hAnsiTheme="majorHAnsi" w:cstheme="majorHAnsi"/>
                <w:color w:val="FFFFFF" w:themeColor="background1"/>
                <w:sz w:val="20"/>
                <w:szCs w:val="20"/>
                <w:lang w:val="el-GR"/>
              </w:rPr>
            </w:pPr>
            <w:r w:rsidRPr="00B95ECB">
              <w:rPr>
                <w:rFonts w:asciiTheme="majorHAnsi" w:hAnsiTheme="majorHAnsi" w:cstheme="majorHAnsi"/>
                <w:color w:val="FFFFFF" w:themeColor="background1"/>
                <w:sz w:val="20"/>
                <w:szCs w:val="20"/>
                <w:lang w:val="el-GR"/>
              </w:rPr>
              <w:t xml:space="preserve">ΙΠΠΟΚΡΑΤΗΣ Ι </w:t>
            </w:r>
            <w:r w:rsidR="000A02F5">
              <w:rPr>
                <w:rFonts w:asciiTheme="majorHAnsi" w:hAnsiTheme="majorHAnsi" w:cstheme="majorHAnsi"/>
                <w:color w:val="FFFFFF" w:themeColor="background1"/>
                <w:sz w:val="20"/>
                <w:szCs w:val="20"/>
                <w:lang w:val="el-GR"/>
              </w:rPr>
              <w:t>–</w:t>
            </w:r>
            <w:r w:rsidRPr="00B95ECB">
              <w:rPr>
                <w:rFonts w:asciiTheme="majorHAnsi" w:hAnsiTheme="majorHAnsi" w:cstheme="majorHAnsi"/>
                <w:color w:val="FFFFFF" w:themeColor="background1"/>
                <w:sz w:val="20"/>
                <w:szCs w:val="20"/>
                <w:lang w:val="el-GR"/>
              </w:rPr>
              <w:t xml:space="preserve"> </w:t>
            </w:r>
            <w:r w:rsidR="000A02F5">
              <w:rPr>
                <w:rFonts w:asciiTheme="majorHAnsi" w:hAnsiTheme="majorHAnsi" w:cstheme="majorHAnsi"/>
                <w:color w:val="FFFFFF" w:themeColor="background1"/>
                <w:sz w:val="20"/>
                <w:szCs w:val="20"/>
                <w:lang w:val="el-GR"/>
              </w:rPr>
              <w:t xml:space="preserve">Β’ ΦΑΣΗ </w:t>
            </w:r>
            <w:r w:rsidRPr="00B95ECB">
              <w:rPr>
                <w:rFonts w:asciiTheme="majorHAnsi" w:hAnsiTheme="majorHAnsi" w:cstheme="majorHAnsi"/>
                <w:color w:val="FFFFFF" w:themeColor="background1"/>
                <w:sz w:val="20"/>
                <w:szCs w:val="20"/>
                <w:lang w:val="el-GR"/>
              </w:rPr>
              <w:t>Παροχή ιατρικών και ψυχοκοινωνικών υπηρεσιών προς τους διαμένοντες στις δομές φιλοξενίας αρμοδιότητας Υπηρεσίας Υποδοχής και Ταυτοποίησης</w:t>
            </w:r>
          </w:p>
        </w:tc>
      </w:tr>
      <w:tr w:rsidR="00EB1DAE" w:rsidRPr="00806EE7" w14:paraId="3324967D" w14:textId="77777777" w:rsidTr="00EB1DAE">
        <w:trPr>
          <w:trHeight w:val="328"/>
        </w:trPr>
        <w:tc>
          <w:tcPr>
            <w:tcW w:w="2520" w:type="dxa"/>
            <w:shd w:val="clear" w:color="auto" w:fill="4F81BD" w:themeFill="accent1"/>
            <w:vAlign w:val="center"/>
          </w:tcPr>
          <w:p w14:paraId="18BFF756" w14:textId="77777777" w:rsidR="00EB1DAE" w:rsidRPr="00806EE7" w:rsidRDefault="00EB1DAE" w:rsidP="00EB1DAE">
            <w:pPr>
              <w:jc w:val="right"/>
              <w:rPr>
                <w:rFonts w:asciiTheme="majorHAnsi" w:hAnsiTheme="majorHAnsi" w:cstheme="majorHAnsi"/>
                <w:color w:val="FFFFFF" w:themeColor="background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FFFFFF" w:themeColor="background1"/>
                <w:sz w:val="20"/>
                <w:szCs w:val="20"/>
                <w:lang w:val="el-GR"/>
              </w:rPr>
              <w:t>ΔΙΚΑΙΟΥΧΟΣ</w:t>
            </w:r>
          </w:p>
        </w:tc>
        <w:tc>
          <w:tcPr>
            <w:tcW w:w="8010" w:type="dxa"/>
            <w:shd w:val="clear" w:color="auto" w:fill="4F81BD" w:themeFill="accent1"/>
            <w:vAlign w:val="center"/>
          </w:tcPr>
          <w:p w14:paraId="17806161" w14:textId="77777777" w:rsidR="00EB1DAE" w:rsidRPr="00806EE7" w:rsidRDefault="00EB1DAE" w:rsidP="00EB1DAE">
            <w:pPr>
              <w:rPr>
                <w:rFonts w:asciiTheme="majorHAnsi" w:hAnsiTheme="majorHAnsi" w:cstheme="majorHAnsi"/>
                <w:color w:val="FFFFFF" w:themeColor="background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FFFFFF" w:themeColor="background1"/>
                <w:sz w:val="20"/>
                <w:szCs w:val="20"/>
                <w:lang w:val="el-GR"/>
              </w:rPr>
              <w:t>ΔΟΜ</w:t>
            </w:r>
          </w:p>
        </w:tc>
      </w:tr>
      <w:tr w:rsidR="00EB1DAE" w:rsidRPr="00AD0FEF" w14:paraId="2D47E20A" w14:textId="77777777" w:rsidTr="00EB1DAE">
        <w:trPr>
          <w:trHeight w:val="328"/>
        </w:trPr>
        <w:tc>
          <w:tcPr>
            <w:tcW w:w="2520" w:type="dxa"/>
            <w:shd w:val="clear" w:color="auto" w:fill="4F81BD" w:themeFill="accent1"/>
            <w:vAlign w:val="center"/>
          </w:tcPr>
          <w:p w14:paraId="1DAE017E" w14:textId="77777777" w:rsidR="00EB1DAE" w:rsidRPr="00806EE7" w:rsidRDefault="00EB1DAE" w:rsidP="00EB1DAE">
            <w:pPr>
              <w:jc w:val="right"/>
              <w:rPr>
                <w:rFonts w:asciiTheme="majorHAnsi" w:hAnsiTheme="majorHAnsi" w:cstheme="majorHAnsi"/>
                <w:color w:val="FFFFFF" w:themeColor="background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FFFFFF" w:themeColor="background1"/>
                <w:sz w:val="20"/>
                <w:szCs w:val="20"/>
                <w:lang w:val="el-GR"/>
              </w:rPr>
              <w:t>ΦΟΡΕ</w:t>
            </w:r>
            <w:r>
              <w:rPr>
                <w:rFonts w:asciiTheme="majorHAnsi" w:hAnsiTheme="majorHAnsi" w:cstheme="majorHAnsi"/>
                <w:color w:val="FFFFFF" w:themeColor="background1"/>
                <w:sz w:val="20"/>
                <w:szCs w:val="20"/>
              </w:rPr>
              <w:t>A</w:t>
            </w:r>
            <w:r>
              <w:rPr>
                <w:rFonts w:asciiTheme="majorHAnsi" w:hAnsiTheme="majorHAnsi" w:cstheme="majorHAnsi"/>
                <w:color w:val="FFFFFF" w:themeColor="background1"/>
                <w:sz w:val="20"/>
                <w:szCs w:val="20"/>
                <w:lang w:val="el-GR"/>
              </w:rPr>
              <w:t>Σ ΕΠΟΠΤΕΙΑΣ</w:t>
            </w:r>
          </w:p>
        </w:tc>
        <w:tc>
          <w:tcPr>
            <w:tcW w:w="8010" w:type="dxa"/>
            <w:shd w:val="clear" w:color="auto" w:fill="4F81BD" w:themeFill="accent1"/>
            <w:vAlign w:val="center"/>
          </w:tcPr>
          <w:p w14:paraId="377C0E93" w14:textId="77777777" w:rsidR="00EB1DAE" w:rsidRPr="002C6F82" w:rsidRDefault="00EB1DAE" w:rsidP="00EB1DAE">
            <w:pPr>
              <w:rPr>
                <w:rFonts w:asciiTheme="majorHAnsi" w:hAnsiTheme="majorHAnsi" w:cstheme="majorHAnsi"/>
                <w:color w:val="FFFFFF" w:themeColor="background1"/>
                <w:sz w:val="20"/>
                <w:szCs w:val="20"/>
                <w:lang w:val="el-GR"/>
              </w:rPr>
            </w:pPr>
            <w:r w:rsidRPr="002C6F82">
              <w:rPr>
                <w:rFonts w:asciiTheme="majorHAnsi" w:hAnsiTheme="majorHAnsi" w:cstheme="majorHAnsi"/>
                <w:color w:val="FFFFFF" w:themeColor="background1"/>
                <w:sz w:val="20"/>
                <w:szCs w:val="20"/>
                <w:lang w:val="el-GR"/>
              </w:rPr>
              <w:t>Υπηρεσία Υποδοχής και Ταυτοποίησης</w:t>
            </w:r>
            <w:r>
              <w:rPr>
                <w:rFonts w:asciiTheme="majorHAnsi" w:hAnsiTheme="majorHAnsi" w:cstheme="majorHAnsi"/>
                <w:color w:val="FFFFFF" w:themeColor="background1"/>
                <w:sz w:val="20"/>
                <w:szCs w:val="20"/>
                <w:lang w:val="el-GR"/>
              </w:rPr>
              <w:t>, Υπουργείο Μετανάστευσης και Ασύλου</w:t>
            </w:r>
          </w:p>
        </w:tc>
      </w:tr>
      <w:tr w:rsidR="00EB1DAE" w:rsidRPr="00806EE7" w14:paraId="7C7AD66D" w14:textId="77777777" w:rsidTr="00EB1DAE">
        <w:trPr>
          <w:trHeight w:val="355"/>
        </w:trPr>
        <w:tc>
          <w:tcPr>
            <w:tcW w:w="2520" w:type="dxa"/>
            <w:shd w:val="clear" w:color="auto" w:fill="4F81BD" w:themeFill="accent1"/>
            <w:vAlign w:val="center"/>
          </w:tcPr>
          <w:p w14:paraId="39B75BCC" w14:textId="77777777" w:rsidR="00EB1DAE" w:rsidRPr="00806EE7" w:rsidRDefault="00EB1DAE" w:rsidP="00EB1DAE">
            <w:pPr>
              <w:jc w:val="right"/>
              <w:rPr>
                <w:rFonts w:asciiTheme="majorHAnsi" w:hAnsiTheme="majorHAnsi" w:cstheme="majorHAnsi"/>
                <w:color w:val="FFFFFF" w:themeColor="background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FFFFFF" w:themeColor="background1"/>
                <w:sz w:val="20"/>
                <w:szCs w:val="20"/>
                <w:lang w:val="el-GR"/>
              </w:rPr>
              <w:t>ΠΕΡΙΟΔΟΣ ΑΝΑΦΟΡΑΣ</w:t>
            </w:r>
          </w:p>
        </w:tc>
        <w:tc>
          <w:tcPr>
            <w:tcW w:w="8010" w:type="dxa"/>
            <w:shd w:val="clear" w:color="auto" w:fill="4F81BD" w:themeFill="accent1"/>
            <w:vAlign w:val="center"/>
          </w:tcPr>
          <w:p w14:paraId="4A49637F" w14:textId="77777777" w:rsidR="00EB1DAE" w:rsidRPr="00521979" w:rsidRDefault="00EB1DAE" w:rsidP="00EB1DAE">
            <w:pPr>
              <w:rPr>
                <w:rFonts w:asciiTheme="majorHAnsi" w:hAnsiTheme="majorHAnsi" w:cstheme="majorHAnsi"/>
                <w:color w:val="FFFFFF" w:themeColor="background1"/>
                <w:sz w:val="20"/>
                <w:szCs w:val="20"/>
                <w:lang w:val="el-GR"/>
              </w:rPr>
            </w:pPr>
          </w:p>
        </w:tc>
      </w:tr>
    </w:tbl>
    <w:tbl>
      <w:tblPr>
        <w:tblStyle w:val="4-1"/>
        <w:tblpPr w:leftFromText="180" w:rightFromText="180" w:vertAnchor="page" w:horzAnchor="margin" w:tblpXSpec="center" w:tblpY="625"/>
        <w:tblW w:w="5900" w:type="pct"/>
        <w:shd w:val="clear" w:color="auto" w:fill="1F497D" w:themeFill="text2"/>
        <w:tblLayout w:type="fixed"/>
        <w:tblLook w:val="04A0" w:firstRow="1" w:lastRow="0" w:firstColumn="1" w:lastColumn="0" w:noHBand="0" w:noVBand="1"/>
      </w:tblPr>
      <w:tblGrid>
        <w:gridCol w:w="10411"/>
      </w:tblGrid>
      <w:tr w:rsidR="00EB1DAE" w:rsidRPr="00C124F7" w14:paraId="0968B78A" w14:textId="77777777" w:rsidTr="00EB1D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83" w:type="dxa"/>
            <w:shd w:val="clear" w:color="auto" w:fill="1F497D" w:themeFill="text2"/>
          </w:tcPr>
          <w:p w14:paraId="2CBDD387" w14:textId="7210F18C" w:rsidR="00EB1DAE" w:rsidRPr="00EB1DAE" w:rsidRDefault="000A02F5" w:rsidP="00EB1DAE">
            <w:pPr>
              <w:spacing w:line="259" w:lineRule="auto"/>
              <w:jc w:val="center"/>
              <w:rPr>
                <w:sz w:val="40"/>
                <w:szCs w:val="40"/>
                <w:lang w:val="el-GR"/>
              </w:rPr>
            </w:pPr>
            <w:r>
              <w:rPr>
                <w:sz w:val="40"/>
                <w:szCs w:val="40"/>
                <w:lang w:val="el-GR"/>
              </w:rPr>
              <w:t xml:space="preserve">ΣΥΝΟΠΤΙΚΗ </w:t>
            </w:r>
            <w:r w:rsidR="00EB1DAE" w:rsidRPr="00EB1DAE">
              <w:rPr>
                <w:sz w:val="40"/>
                <w:szCs w:val="40"/>
                <w:lang w:val="el-GR"/>
              </w:rPr>
              <w:t>ΜΗΝΙΑΙΑ ΑΝΑΦΟΡΑ</w:t>
            </w:r>
          </w:p>
        </w:tc>
      </w:tr>
    </w:tbl>
    <w:p w14:paraId="69B3C804" w14:textId="77777777" w:rsidR="00875DC0" w:rsidRDefault="00875DC0">
      <w:pPr>
        <w:pStyle w:val="a8"/>
        <w:rPr>
          <w:lang w:val="el-GR"/>
        </w:rPr>
      </w:pPr>
    </w:p>
    <w:p w14:paraId="36AF07DB" w14:textId="78C64EA7" w:rsidR="00884ED1" w:rsidRPr="00875DC0" w:rsidRDefault="00803B26" w:rsidP="00875DC0">
      <w:pPr>
        <w:pStyle w:val="a8"/>
        <w:jc w:val="center"/>
        <w:rPr>
          <w:lang w:val="el-GR"/>
        </w:rPr>
      </w:pPr>
      <w:r w:rsidRPr="00875DC0">
        <w:rPr>
          <w:lang w:val="el-GR"/>
        </w:rPr>
        <w:t>Αποτύπωση ανά Δομή</w:t>
      </w:r>
    </w:p>
    <w:p w14:paraId="1C879171" w14:textId="3651CEFA" w:rsidR="00875DC0" w:rsidRDefault="00803B26" w:rsidP="00A4642B">
      <w:pPr>
        <w:jc w:val="both"/>
        <w:rPr>
          <w:lang w:val="el-GR"/>
        </w:rPr>
      </w:pPr>
      <w:r w:rsidRPr="00875DC0">
        <w:rPr>
          <w:lang w:val="el-GR"/>
        </w:rPr>
        <w:t>Το παρόν Παράρτημα αποτελεί την αναλυτική τεκμηρίωση της Συνοπτικής Μηνιαίας Αναφοράς και περιλαμβάνει στοιχεία ανά δομή για το προσωπικό, τους ωφελούμενους, τις υπηρεσίες υγείας, τις παραπομπές και τη φαρμακευτική υποστήριξη.</w:t>
      </w:r>
    </w:p>
    <w:tbl>
      <w:tblPr>
        <w:tblStyle w:val="6-6"/>
        <w:tblW w:w="5900" w:type="pct"/>
        <w:jc w:val="center"/>
        <w:tblLayout w:type="fixed"/>
        <w:tblLook w:val="04A0" w:firstRow="1" w:lastRow="0" w:firstColumn="1" w:lastColumn="0" w:noHBand="0" w:noVBand="1"/>
      </w:tblPr>
      <w:tblGrid>
        <w:gridCol w:w="570"/>
        <w:gridCol w:w="9841"/>
      </w:tblGrid>
      <w:tr w:rsidR="00A4642B" w:rsidRPr="00AD0FEF" w14:paraId="47E8D8A6" w14:textId="77777777" w:rsidTr="00A464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Align w:val="center"/>
          </w:tcPr>
          <w:p w14:paraId="7E471348" w14:textId="77777777" w:rsidR="00A4642B" w:rsidRPr="00B95ECB" w:rsidRDefault="00A4642B" w:rsidP="00A4642B">
            <w:pPr>
              <w:spacing w:line="259" w:lineRule="auto"/>
              <w:jc w:val="center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  <w:lang w:val="el-GR"/>
              </w:rPr>
              <w:t>Π.1</w:t>
            </w:r>
          </w:p>
        </w:tc>
        <w:tc>
          <w:tcPr>
            <w:tcW w:w="9781" w:type="dxa"/>
            <w:vAlign w:val="center"/>
            <w:hideMark/>
          </w:tcPr>
          <w:p w14:paraId="07BBBA5B" w14:textId="77777777" w:rsidR="00A4642B" w:rsidRPr="002C6F82" w:rsidRDefault="00A4642B" w:rsidP="00A4642B">
            <w:pPr>
              <w:spacing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1F497D" w:themeColor="text2"/>
                <w:sz w:val="20"/>
                <w:szCs w:val="20"/>
                <w:lang w:val="el-GR"/>
              </w:rPr>
            </w:pPr>
            <w:r w:rsidRPr="00B95ECB">
              <w:rPr>
                <w:color w:val="1F497D" w:themeColor="text2"/>
                <w:sz w:val="20"/>
                <w:szCs w:val="20"/>
                <w:lang w:val="el-GR"/>
              </w:rPr>
              <w:t>Αριθμός</w:t>
            </w:r>
            <w:r>
              <w:rPr>
                <w:rStyle w:val="aff4"/>
                <w:color w:val="1F497D" w:themeColor="text2"/>
                <w:sz w:val="20"/>
                <w:szCs w:val="20"/>
                <w:lang w:val="el-GR"/>
              </w:rPr>
              <w:footnoteReference w:id="1"/>
            </w:r>
            <w:r w:rsidRPr="00B95ECB">
              <w:rPr>
                <w:color w:val="1F497D" w:themeColor="text2"/>
                <w:sz w:val="20"/>
                <w:szCs w:val="20"/>
                <w:lang w:val="el-GR"/>
              </w:rPr>
              <w:t xml:space="preserve"> απασχολούμενου προσωπικού ανά ειδικότητα/ανά περιφερειακή υπηρεσία</w:t>
            </w:r>
          </w:p>
        </w:tc>
      </w:tr>
    </w:tbl>
    <w:p w14:paraId="7B149E5C" w14:textId="355C1462" w:rsidR="00727899" w:rsidRPr="00956F2A" w:rsidRDefault="00160816" w:rsidP="00C124F7">
      <w:pPr>
        <w:rPr>
          <w:i/>
          <w:iCs/>
          <w:color w:val="808080" w:themeColor="background1" w:themeShade="80"/>
          <w:lang w:val="el-GR"/>
        </w:rPr>
      </w:pPr>
      <w:r>
        <w:rPr>
          <w:i/>
          <w:iCs/>
          <w:color w:val="808080" w:themeColor="background1" w:themeShade="80"/>
          <w:lang w:val="el-GR"/>
        </w:rPr>
        <w:t xml:space="preserve">Σε περίπτωση επιπλέον ειδικοτήτων, </w:t>
      </w:r>
      <w:r w:rsidR="00E529B4">
        <w:rPr>
          <w:i/>
          <w:iCs/>
          <w:color w:val="808080" w:themeColor="background1" w:themeShade="80"/>
          <w:lang w:val="el-GR"/>
        </w:rPr>
        <w:t xml:space="preserve">θα προστίθενται στήλες. </w:t>
      </w:r>
    </w:p>
    <w:tbl>
      <w:tblPr>
        <w:tblStyle w:val="4-1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405"/>
        <w:gridCol w:w="565"/>
        <w:gridCol w:w="755"/>
        <w:gridCol w:w="651"/>
        <w:gridCol w:w="565"/>
        <w:gridCol w:w="565"/>
        <w:gridCol w:w="565"/>
        <w:gridCol w:w="565"/>
        <w:gridCol w:w="556"/>
        <w:gridCol w:w="528"/>
        <w:gridCol w:w="702"/>
        <w:gridCol w:w="702"/>
        <w:gridCol w:w="699"/>
      </w:tblGrid>
      <w:tr w:rsidR="00C22338" w:rsidRPr="00875DC0" w14:paraId="43E596EB" w14:textId="2A830EAB" w:rsidTr="00D409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3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6" w:type="pct"/>
            <w:vAlign w:val="center"/>
          </w:tcPr>
          <w:p w14:paraId="03201943" w14:textId="77777777" w:rsidR="00C22338" w:rsidRPr="00875DC0" w:rsidRDefault="00C22338" w:rsidP="007D3C6C">
            <w:pPr>
              <w:jc w:val="center"/>
              <w:rPr>
                <w:sz w:val="16"/>
                <w:szCs w:val="16"/>
              </w:rPr>
            </w:pPr>
            <w:r w:rsidRPr="00875DC0">
              <w:rPr>
                <w:sz w:val="16"/>
                <w:szCs w:val="16"/>
              </w:rPr>
              <w:t>Δομή</w:t>
            </w:r>
          </w:p>
        </w:tc>
        <w:tc>
          <w:tcPr>
            <w:tcW w:w="320" w:type="pct"/>
            <w:textDirection w:val="tbRl"/>
            <w:vAlign w:val="center"/>
          </w:tcPr>
          <w:p w14:paraId="08A0ABFB" w14:textId="77777777" w:rsidR="00C22338" w:rsidRDefault="00C22338" w:rsidP="00160816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6"/>
                <w:szCs w:val="16"/>
                <w:lang w:val="el-GR"/>
              </w:rPr>
            </w:pPr>
            <w:proofErr w:type="spellStart"/>
            <w:r w:rsidRPr="00875DC0">
              <w:rPr>
                <w:sz w:val="16"/>
                <w:szCs w:val="16"/>
              </w:rPr>
              <w:t>Γεν</w:t>
            </w:r>
            <w:proofErr w:type="spellEnd"/>
            <w:r w:rsidRPr="00875DC0">
              <w:rPr>
                <w:sz w:val="16"/>
                <w:szCs w:val="16"/>
              </w:rPr>
              <w:t>. Ιατρός</w:t>
            </w:r>
          </w:p>
          <w:p w14:paraId="0175CC00" w14:textId="5FEFABDA" w:rsidR="00C22338" w:rsidRPr="00875DC0" w:rsidRDefault="00C22338" w:rsidP="00160816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75DC0">
              <w:rPr>
                <w:sz w:val="16"/>
                <w:szCs w:val="16"/>
              </w:rPr>
              <w:t>/Παθολόγος</w:t>
            </w:r>
          </w:p>
        </w:tc>
        <w:tc>
          <w:tcPr>
            <w:tcW w:w="428" w:type="pct"/>
            <w:textDirection w:val="tbRl"/>
          </w:tcPr>
          <w:p w14:paraId="2213A67C" w14:textId="77777777" w:rsidR="00C22338" w:rsidRDefault="00C22338" w:rsidP="00160816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 xml:space="preserve">Γεν. Ιατρός </w:t>
            </w:r>
          </w:p>
          <w:p w14:paraId="1F7CB4F3" w14:textId="3A5EF279" w:rsidR="00C22338" w:rsidRPr="008A4D98" w:rsidRDefault="00C22338" w:rsidP="00160816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>/</w:t>
            </w:r>
            <w:r w:rsidR="00C109B9">
              <w:rPr>
                <w:sz w:val="16"/>
                <w:szCs w:val="16"/>
                <w:lang w:val="el-GR"/>
              </w:rPr>
              <w:t>Παθολόγος</w:t>
            </w:r>
            <w:r>
              <w:rPr>
                <w:sz w:val="16"/>
                <w:szCs w:val="16"/>
                <w:lang w:val="el-GR"/>
              </w:rPr>
              <w:t xml:space="preserve"> (</w:t>
            </w:r>
            <w:r>
              <w:rPr>
                <w:sz w:val="16"/>
                <w:szCs w:val="16"/>
              </w:rPr>
              <w:t>part</w:t>
            </w:r>
            <w:r w:rsidRPr="008A4D98">
              <w:rPr>
                <w:sz w:val="16"/>
                <w:szCs w:val="16"/>
                <w:lang w:val="el-GR"/>
              </w:rPr>
              <w:t xml:space="preserve"> </w:t>
            </w:r>
            <w:r>
              <w:rPr>
                <w:sz w:val="16"/>
                <w:szCs w:val="16"/>
              </w:rPr>
              <w:t>time</w:t>
            </w:r>
            <w:r w:rsidRPr="008A4D98">
              <w:rPr>
                <w:sz w:val="16"/>
                <w:szCs w:val="16"/>
                <w:lang w:val="el-GR"/>
              </w:rPr>
              <w:t>)</w:t>
            </w:r>
          </w:p>
        </w:tc>
        <w:tc>
          <w:tcPr>
            <w:tcW w:w="369" w:type="pct"/>
            <w:textDirection w:val="tbRl"/>
            <w:vAlign w:val="center"/>
          </w:tcPr>
          <w:p w14:paraId="1F1FD95F" w14:textId="255DEDE8" w:rsidR="00C22338" w:rsidRPr="00875DC0" w:rsidRDefault="00C22338" w:rsidP="00160816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proofErr w:type="spellStart"/>
            <w:r w:rsidRPr="00875DC0">
              <w:rPr>
                <w:sz w:val="16"/>
                <w:szCs w:val="16"/>
              </w:rPr>
              <w:t>Γυν</w:t>
            </w:r>
            <w:proofErr w:type="spellEnd"/>
            <w:r w:rsidRPr="00875DC0">
              <w:rPr>
                <w:sz w:val="16"/>
                <w:szCs w:val="16"/>
              </w:rPr>
              <w:t>α</w:t>
            </w:r>
            <w:proofErr w:type="spellStart"/>
            <w:r w:rsidRPr="00875DC0">
              <w:rPr>
                <w:sz w:val="16"/>
                <w:szCs w:val="16"/>
              </w:rPr>
              <w:t>ικολόγος</w:t>
            </w:r>
            <w:proofErr w:type="spellEnd"/>
          </w:p>
        </w:tc>
        <w:tc>
          <w:tcPr>
            <w:tcW w:w="320" w:type="pct"/>
            <w:textDirection w:val="tbRl"/>
            <w:vAlign w:val="center"/>
          </w:tcPr>
          <w:p w14:paraId="23E2D2EC" w14:textId="77777777" w:rsidR="00C22338" w:rsidRPr="00875DC0" w:rsidRDefault="00C22338" w:rsidP="00160816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75DC0">
              <w:rPr>
                <w:sz w:val="16"/>
                <w:szCs w:val="16"/>
              </w:rPr>
              <w:t>Παιδία</w:t>
            </w:r>
            <w:proofErr w:type="spellStart"/>
            <w:r w:rsidRPr="00875DC0">
              <w:rPr>
                <w:sz w:val="16"/>
                <w:szCs w:val="16"/>
              </w:rPr>
              <w:t>τρος</w:t>
            </w:r>
            <w:proofErr w:type="spellEnd"/>
          </w:p>
        </w:tc>
        <w:tc>
          <w:tcPr>
            <w:tcW w:w="320" w:type="pct"/>
            <w:textDirection w:val="tbRl"/>
            <w:vAlign w:val="center"/>
          </w:tcPr>
          <w:p w14:paraId="4FC25E05" w14:textId="77777777" w:rsidR="00C22338" w:rsidRPr="00875DC0" w:rsidRDefault="00C22338" w:rsidP="00160816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75DC0">
              <w:rPr>
                <w:sz w:val="16"/>
                <w:szCs w:val="16"/>
              </w:rPr>
              <w:t>Μαία</w:t>
            </w:r>
          </w:p>
        </w:tc>
        <w:tc>
          <w:tcPr>
            <w:tcW w:w="320" w:type="pct"/>
            <w:textDirection w:val="tbRl"/>
            <w:vAlign w:val="center"/>
          </w:tcPr>
          <w:p w14:paraId="6E9DC370" w14:textId="77777777" w:rsidR="00C22338" w:rsidRPr="00875DC0" w:rsidRDefault="00C22338" w:rsidP="00160816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75DC0">
              <w:rPr>
                <w:sz w:val="16"/>
                <w:szCs w:val="16"/>
              </w:rPr>
              <w:t>Νοσηλευτής</w:t>
            </w:r>
          </w:p>
        </w:tc>
        <w:tc>
          <w:tcPr>
            <w:tcW w:w="320" w:type="pct"/>
            <w:textDirection w:val="tbRl"/>
            <w:vAlign w:val="center"/>
          </w:tcPr>
          <w:p w14:paraId="355F8B23" w14:textId="77777777" w:rsidR="00C22338" w:rsidRPr="00875DC0" w:rsidRDefault="00C22338" w:rsidP="00160816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proofErr w:type="spellStart"/>
            <w:r w:rsidRPr="00875DC0">
              <w:rPr>
                <w:sz w:val="16"/>
                <w:szCs w:val="16"/>
              </w:rPr>
              <w:t>Κοιν</w:t>
            </w:r>
            <w:proofErr w:type="spellEnd"/>
            <w:r w:rsidRPr="00875DC0">
              <w:rPr>
                <w:sz w:val="16"/>
                <w:szCs w:val="16"/>
              </w:rPr>
              <w:t>. Λειτουργός</w:t>
            </w:r>
          </w:p>
        </w:tc>
        <w:tc>
          <w:tcPr>
            <w:tcW w:w="315" w:type="pct"/>
            <w:textDirection w:val="tbRl"/>
          </w:tcPr>
          <w:p w14:paraId="4604CB3E" w14:textId="588D79CB" w:rsidR="00C22338" w:rsidRPr="00875DC0" w:rsidRDefault="00C22338" w:rsidP="00160816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75DC0">
              <w:rPr>
                <w:sz w:val="16"/>
                <w:szCs w:val="16"/>
              </w:rPr>
              <w:t>Ψυχολόγος</w:t>
            </w:r>
          </w:p>
        </w:tc>
        <w:tc>
          <w:tcPr>
            <w:tcW w:w="299" w:type="pct"/>
            <w:textDirection w:val="tbRl"/>
            <w:vAlign w:val="center"/>
          </w:tcPr>
          <w:p w14:paraId="2D698379" w14:textId="2AAFBE2B" w:rsidR="00C22338" w:rsidRPr="00050B52" w:rsidRDefault="00C22338" w:rsidP="00160816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>Τεχνικός Εργαστηρίου</w:t>
            </w:r>
          </w:p>
        </w:tc>
        <w:tc>
          <w:tcPr>
            <w:tcW w:w="398" w:type="pct"/>
            <w:textDirection w:val="tbRl"/>
          </w:tcPr>
          <w:p w14:paraId="06CD0379" w14:textId="4D13014A" w:rsidR="00C22338" w:rsidRPr="00C22338" w:rsidRDefault="00C22338" w:rsidP="00160816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>Τεχνολόγος Ακτινολόγος</w:t>
            </w:r>
          </w:p>
        </w:tc>
        <w:tc>
          <w:tcPr>
            <w:tcW w:w="398" w:type="pct"/>
            <w:textDirection w:val="tbRl"/>
          </w:tcPr>
          <w:p w14:paraId="213C95BE" w14:textId="5B7FD484" w:rsidR="00C22338" w:rsidRPr="00C22338" w:rsidRDefault="00C22338" w:rsidP="00160816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>Βοηθός Ιατρείου</w:t>
            </w:r>
          </w:p>
        </w:tc>
        <w:tc>
          <w:tcPr>
            <w:tcW w:w="396" w:type="pct"/>
            <w:textDirection w:val="tbRl"/>
          </w:tcPr>
          <w:p w14:paraId="335DA34D" w14:textId="625853DB" w:rsidR="00D409D5" w:rsidRDefault="00D409D5" w:rsidP="00160816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>Νοσηλευτής εξειδικευμένης φροντίδας</w:t>
            </w:r>
          </w:p>
        </w:tc>
      </w:tr>
      <w:tr w:rsidR="00C22338" w14:paraId="75ECBC19" w14:textId="24B525FC" w:rsidTr="00D40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6" w:type="pct"/>
            <w:vAlign w:val="center"/>
          </w:tcPr>
          <w:p w14:paraId="09520397" w14:textId="7B934906" w:rsidR="00C22338" w:rsidRPr="00FC3A4E" w:rsidRDefault="00854455" w:rsidP="00FA2F1B">
            <w:pPr>
              <w:jc w:val="center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="00D409D5" w:rsidRPr="00FA2F1B">
              <w:rPr>
                <w:sz w:val="16"/>
                <w:szCs w:val="16"/>
              </w:rPr>
              <w:t>ΑΓ.ΕΛΕΝΗ</w:t>
            </w:r>
            <w:r w:rsidR="00FC3A4E"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320" w:type="pct"/>
            <w:vAlign w:val="center"/>
          </w:tcPr>
          <w:p w14:paraId="2A607B11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28" w:type="pct"/>
          </w:tcPr>
          <w:p w14:paraId="583CF977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69" w:type="pct"/>
            <w:vAlign w:val="center"/>
          </w:tcPr>
          <w:p w14:paraId="525E1264" w14:textId="04CD6F8C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7DF470A6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259286D8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014BCDBC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542060CA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5" w:type="pct"/>
          </w:tcPr>
          <w:p w14:paraId="24E3B680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99" w:type="pct"/>
            <w:vAlign w:val="center"/>
          </w:tcPr>
          <w:p w14:paraId="792E07C3" w14:textId="3912E4E3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3614A4C6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62363E61" w14:textId="6D8C2FDA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6" w:type="pct"/>
          </w:tcPr>
          <w:p w14:paraId="7F426AF8" w14:textId="77777777" w:rsidR="00D409D5" w:rsidRDefault="00D409D5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22338" w14:paraId="4FDC1EC7" w14:textId="717D0460" w:rsidTr="00D409D5">
        <w:trPr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6" w:type="pct"/>
            <w:vAlign w:val="center"/>
          </w:tcPr>
          <w:p w14:paraId="15F8F974" w14:textId="5C6572B9" w:rsidR="00C22338" w:rsidRPr="00FC3A4E" w:rsidRDefault="00854455" w:rsidP="00FA2F1B">
            <w:pPr>
              <w:jc w:val="center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="00D409D5" w:rsidRPr="00FA2F1B">
              <w:rPr>
                <w:sz w:val="16"/>
                <w:szCs w:val="16"/>
              </w:rPr>
              <w:t>ΑΛΕΞΑΝΔΡΕΙΑ</w:t>
            </w:r>
            <w:r w:rsidR="00FC3A4E"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320" w:type="pct"/>
            <w:vAlign w:val="center"/>
          </w:tcPr>
          <w:p w14:paraId="0B86A00D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28" w:type="pct"/>
          </w:tcPr>
          <w:p w14:paraId="6373AA2A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69" w:type="pct"/>
            <w:vAlign w:val="center"/>
          </w:tcPr>
          <w:p w14:paraId="46B6BC15" w14:textId="7FFE8CFC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6B5A55A8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0394FAAE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0561A760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0E5ED044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5" w:type="pct"/>
          </w:tcPr>
          <w:p w14:paraId="0EE55F0B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99" w:type="pct"/>
            <w:vAlign w:val="center"/>
          </w:tcPr>
          <w:p w14:paraId="666871A1" w14:textId="48E8327A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580B61FA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031B761F" w14:textId="55B9E823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6" w:type="pct"/>
          </w:tcPr>
          <w:p w14:paraId="10B68041" w14:textId="77777777" w:rsidR="00D409D5" w:rsidRDefault="00D409D5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22338" w14:paraId="2C43A95E" w14:textId="0702B6FC" w:rsidTr="00D40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6" w:type="pct"/>
            <w:vAlign w:val="center"/>
          </w:tcPr>
          <w:p w14:paraId="4A95AAB5" w14:textId="00D29FFB" w:rsidR="00C22338" w:rsidRPr="00FC3A4E" w:rsidRDefault="00854455" w:rsidP="00FA2F1B">
            <w:pPr>
              <w:jc w:val="center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="00D409D5" w:rsidRPr="00FA2F1B">
              <w:rPr>
                <w:sz w:val="16"/>
                <w:szCs w:val="16"/>
              </w:rPr>
              <w:t>ΒΑΓΙΟΧΩΡΙ</w:t>
            </w:r>
            <w:r w:rsidR="00FC3A4E">
              <w:rPr>
                <w:sz w:val="16"/>
                <w:szCs w:val="16"/>
                <w:lang w:val="el-GR"/>
              </w:rPr>
              <w:t>ΟΥ</w:t>
            </w:r>
          </w:p>
        </w:tc>
        <w:tc>
          <w:tcPr>
            <w:tcW w:w="320" w:type="pct"/>
            <w:vAlign w:val="center"/>
          </w:tcPr>
          <w:p w14:paraId="6AC2C99A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28" w:type="pct"/>
          </w:tcPr>
          <w:p w14:paraId="4EED8B25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69" w:type="pct"/>
            <w:vAlign w:val="center"/>
          </w:tcPr>
          <w:p w14:paraId="4DBD0FB5" w14:textId="6E79BA50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691068C5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35903B7D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7946EFCA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316A203B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5" w:type="pct"/>
          </w:tcPr>
          <w:p w14:paraId="031FFC29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99" w:type="pct"/>
            <w:vAlign w:val="center"/>
          </w:tcPr>
          <w:p w14:paraId="4F63370C" w14:textId="3511B380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3C2740A4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5087767E" w14:textId="6D890239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6" w:type="pct"/>
          </w:tcPr>
          <w:p w14:paraId="681E03C2" w14:textId="77777777" w:rsidR="00D409D5" w:rsidRDefault="00D409D5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22338" w14:paraId="65E16265" w14:textId="16A7D32D" w:rsidTr="00D409D5">
        <w:trPr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6" w:type="pct"/>
            <w:vAlign w:val="center"/>
          </w:tcPr>
          <w:p w14:paraId="3AC5451A" w14:textId="2B500247" w:rsidR="00C22338" w:rsidRPr="00FC3A4E" w:rsidRDefault="00854455" w:rsidP="00FA2F1B">
            <w:pPr>
              <w:jc w:val="center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="00D409D5" w:rsidRPr="00FA2F1B">
              <w:rPr>
                <w:sz w:val="16"/>
                <w:szCs w:val="16"/>
              </w:rPr>
              <w:t>ΒΕΡΟΙΑ</w:t>
            </w:r>
            <w:r w:rsidR="00FC3A4E"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320" w:type="pct"/>
            <w:vAlign w:val="center"/>
          </w:tcPr>
          <w:p w14:paraId="3CF8DB00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28" w:type="pct"/>
          </w:tcPr>
          <w:p w14:paraId="22DC5BEC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69" w:type="pct"/>
            <w:vAlign w:val="center"/>
          </w:tcPr>
          <w:p w14:paraId="31F65FB3" w14:textId="0864ECC8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53C2218E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598E2205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3CBC0710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1467C436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5" w:type="pct"/>
          </w:tcPr>
          <w:p w14:paraId="34A7EF8F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99" w:type="pct"/>
            <w:vAlign w:val="center"/>
          </w:tcPr>
          <w:p w14:paraId="6BDF0576" w14:textId="5E2E6365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7F85FC5D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459755B2" w14:textId="09619461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6" w:type="pct"/>
          </w:tcPr>
          <w:p w14:paraId="6F86205D" w14:textId="77777777" w:rsidR="00D409D5" w:rsidRDefault="00D409D5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22338" w14:paraId="5E73FAC8" w14:textId="395803AA" w:rsidTr="00D40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6" w:type="pct"/>
            <w:vAlign w:val="center"/>
          </w:tcPr>
          <w:p w14:paraId="1288B781" w14:textId="62F5330B" w:rsidR="00C22338" w:rsidRPr="00FC3A4E" w:rsidRDefault="00FC3A4E" w:rsidP="00FA2F1B">
            <w:pPr>
              <w:jc w:val="center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 xml:space="preserve">ΚΥΤ &amp; ΕΔΠΦΑΑ </w:t>
            </w:r>
            <w:r w:rsidR="00D409D5" w:rsidRPr="00FA2F1B">
              <w:rPr>
                <w:sz w:val="16"/>
                <w:szCs w:val="16"/>
              </w:rPr>
              <w:t>ΔΙΑΒΑΤ</w:t>
            </w:r>
            <w:r>
              <w:rPr>
                <w:sz w:val="16"/>
                <w:szCs w:val="16"/>
                <w:lang w:val="el-GR"/>
              </w:rPr>
              <w:t>ΩΝ</w:t>
            </w:r>
          </w:p>
        </w:tc>
        <w:tc>
          <w:tcPr>
            <w:tcW w:w="320" w:type="pct"/>
            <w:vAlign w:val="center"/>
          </w:tcPr>
          <w:p w14:paraId="21F4782D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28" w:type="pct"/>
          </w:tcPr>
          <w:p w14:paraId="51079F0D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69" w:type="pct"/>
            <w:vAlign w:val="center"/>
          </w:tcPr>
          <w:p w14:paraId="3AB3258C" w14:textId="0844C35E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05B4457A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6FDA1616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1C8E2FBF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15CA7FA4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5" w:type="pct"/>
          </w:tcPr>
          <w:p w14:paraId="4621422C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99" w:type="pct"/>
            <w:vAlign w:val="center"/>
          </w:tcPr>
          <w:p w14:paraId="148F7479" w14:textId="7E02A282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40F3B9B3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7340F8E5" w14:textId="6FE50B69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6" w:type="pct"/>
          </w:tcPr>
          <w:p w14:paraId="1C452A25" w14:textId="77777777" w:rsidR="00D409D5" w:rsidRDefault="00D409D5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22338" w14:paraId="3052686F" w14:textId="39E9102B" w:rsidTr="00D409D5">
        <w:trPr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6" w:type="pct"/>
            <w:vAlign w:val="center"/>
          </w:tcPr>
          <w:p w14:paraId="2268A6AC" w14:textId="526F5653" w:rsidR="00C22338" w:rsidRPr="00FC3A4E" w:rsidRDefault="00FC3A4E" w:rsidP="00FA2F1B">
            <w:pPr>
              <w:jc w:val="center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="00D409D5" w:rsidRPr="00FA2F1B">
              <w:rPr>
                <w:sz w:val="16"/>
                <w:szCs w:val="16"/>
              </w:rPr>
              <w:t>ΔΡΑΜΑ</w:t>
            </w:r>
            <w:r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320" w:type="pct"/>
            <w:vAlign w:val="center"/>
          </w:tcPr>
          <w:p w14:paraId="23CECA0F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28" w:type="pct"/>
          </w:tcPr>
          <w:p w14:paraId="31FD2694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69" w:type="pct"/>
            <w:vAlign w:val="center"/>
          </w:tcPr>
          <w:p w14:paraId="4F2A766B" w14:textId="7F6DCA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2B0DBFF6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498A1915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51F116DD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29070D21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5" w:type="pct"/>
          </w:tcPr>
          <w:p w14:paraId="5ECABA13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99" w:type="pct"/>
            <w:vAlign w:val="center"/>
          </w:tcPr>
          <w:p w14:paraId="0E8F7399" w14:textId="5E2C266B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18CADF72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2A74DA2F" w14:textId="415FF1C5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6" w:type="pct"/>
          </w:tcPr>
          <w:p w14:paraId="3C3DA878" w14:textId="77777777" w:rsidR="00D409D5" w:rsidRDefault="00D409D5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22338" w14:paraId="42540A61" w14:textId="5BCE7F34" w:rsidTr="00D40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6" w:type="pct"/>
            <w:vAlign w:val="center"/>
          </w:tcPr>
          <w:p w14:paraId="647D3879" w14:textId="75E270BE" w:rsidR="00C22338" w:rsidRPr="00FC3A4E" w:rsidRDefault="00FC3A4E" w:rsidP="00FA2F1B">
            <w:pPr>
              <w:jc w:val="center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="00D409D5" w:rsidRPr="00FA2F1B">
              <w:rPr>
                <w:sz w:val="16"/>
                <w:szCs w:val="16"/>
              </w:rPr>
              <w:t>ΘΕΡΜΟΠΥΛ</w:t>
            </w:r>
            <w:r>
              <w:rPr>
                <w:sz w:val="16"/>
                <w:szCs w:val="16"/>
                <w:lang w:val="el-GR"/>
              </w:rPr>
              <w:t>ΩΝ</w:t>
            </w:r>
          </w:p>
        </w:tc>
        <w:tc>
          <w:tcPr>
            <w:tcW w:w="320" w:type="pct"/>
            <w:vAlign w:val="center"/>
          </w:tcPr>
          <w:p w14:paraId="32EC651B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28" w:type="pct"/>
          </w:tcPr>
          <w:p w14:paraId="032F6DC0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69" w:type="pct"/>
            <w:vAlign w:val="center"/>
          </w:tcPr>
          <w:p w14:paraId="31EF8CE8" w14:textId="4E8FF178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4DFD80CA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11429D6D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439E227C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249DB841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5" w:type="pct"/>
          </w:tcPr>
          <w:p w14:paraId="4F30F668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99" w:type="pct"/>
            <w:vAlign w:val="center"/>
          </w:tcPr>
          <w:p w14:paraId="51B25AD9" w14:textId="54760880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096B9CC6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17265182" w14:textId="59FAE68D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6" w:type="pct"/>
          </w:tcPr>
          <w:p w14:paraId="7BB2664E" w14:textId="77777777" w:rsidR="00D409D5" w:rsidRDefault="00D409D5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22338" w14:paraId="41EE2135" w14:textId="1A33E453" w:rsidTr="00D409D5">
        <w:trPr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6" w:type="pct"/>
            <w:vAlign w:val="center"/>
          </w:tcPr>
          <w:p w14:paraId="2D1EF305" w14:textId="1700A2E6" w:rsidR="00C22338" w:rsidRPr="009127FB" w:rsidRDefault="009127FB" w:rsidP="00FA2F1B">
            <w:pPr>
              <w:jc w:val="center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="00D409D5" w:rsidRPr="00FA2F1B">
              <w:rPr>
                <w:sz w:val="16"/>
                <w:szCs w:val="16"/>
              </w:rPr>
              <w:t>ΘΗΒΑ</w:t>
            </w:r>
            <w:r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320" w:type="pct"/>
            <w:vAlign w:val="center"/>
          </w:tcPr>
          <w:p w14:paraId="175DE11C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28" w:type="pct"/>
          </w:tcPr>
          <w:p w14:paraId="244FD57C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69" w:type="pct"/>
            <w:vAlign w:val="center"/>
          </w:tcPr>
          <w:p w14:paraId="07919DEE" w14:textId="32814564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7864741F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40C7C019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4A215C38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7CDBA1B6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5" w:type="pct"/>
          </w:tcPr>
          <w:p w14:paraId="6F3FAB9C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99" w:type="pct"/>
            <w:vAlign w:val="center"/>
          </w:tcPr>
          <w:p w14:paraId="10D7CD5D" w14:textId="54C045B9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0306208F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3BA792BE" w14:textId="6262CAAC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6" w:type="pct"/>
          </w:tcPr>
          <w:p w14:paraId="52B927E4" w14:textId="77777777" w:rsidR="00D409D5" w:rsidRDefault="00D409D5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22338" w14:paraId="59967823" w14:textId="4C588CE1" w:rsidTr="00D40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6" w:type="pct"/>
            <w:vAlign w:val="center"/>
          </w:tcPr>
          <w:p w14:paraId="677CBF79" w14:textId="071B4F92" w:rsidR="00C22338" w:rsidRPr="009127FB" w:rsidRDefault="009127FB" w:rsidP="00FA2F1B">
            <w:pPr>
              <w:jc w:val="center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="00D409D5" w:rsidRPr="00FA2F1B">
              <w:rPr>
                <w:sz w:val="16"/>
                <w:szCs w:val="16"/>
              </w:rPr>
              <w:t>ΚΑΒΑΛΑ</w:t>
            </w:r>
            <w:r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320" w:type="pct"/>
            <w:vAlign w:val="center"/>
          </w:tcPr>
          <w:p w14:paraId="37CA8144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28" w:type="pct"/>
          </w:tcPr>
          <w:p w14:paraId="522BCAB8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69" w:type="pct"/>
            <w:vAlign w:val="center"/>
          </w:tcPr>
          <w:p w14:paraId="6ECDCE4A" w14:textId="7A6D6795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686FDCC0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267492EF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6135A4DA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62022AB7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5" w:type="pct"/>
          </w:tcPr>
          <w:p w14:paraId="41885286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99" w:type="pct"/>
            <w:vAlign w:val="center"/>
          </w:tcPr>
          <w:p w14:paraId="082DA16D" w14:textId="4D975442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7F7768B3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67BD772D" w14:textId="2F739066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6" w:type="pct"/>
          </w:tcPr>
          <w:p w14:paraId="214A7692" w14:textId="77777777" w:rsidR="00D409D5" w:rsidRDefault="00D409D5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22338" w14:paraId="45AC43AE" w14:textId="3B719EEC" w:rsidTr="00D409D5">
        <w:trPr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6" w:type="pct"/>
            <w:vAlign w:val="center"/>
          </w:tcPr>
          <w:p w14:paraId="7C8BB0A0" w14:textId="2E7F41B2" w:rsidR="00C22338" w:rsidRPr="009127FB" w:rsidRDefault="009127FB" w:rsidP="00FA2F1B">
            <w:pPr>
              <w:jc w:val="center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="00D409D5" w:rsidRPr="00FA2F1B">
              <w:rPr>
                <w:sz w:val="16"/>
                <w:szCs w:val="16"/>
              </w:rPr>
              <w:t>ΚΑΤΣΙΚΑ</w:t>
            </w:r>
          </w:p>
        </w:tc>
        <w:tc>
          <w:tcPr>
            <w:tcW w:w="320" w:type="pct"/>
            <w:vAlign w:val="center"/>
          </w:tcPr>
          <w:p w14:paraId="1603E922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28" w:type="pct"/>
          </w:tcPr>
          <w:p w14:paraId="4FF8A620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69" w:type="pct"/>
            <w:vAlign w:val="center"/>
          </w:tcPr>
          <w:p w14:paraId="2F136C55" w14:textId="3127691F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172FCE73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200FD5E4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1A8D4394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38663DA3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5" w:type="pct"/>
          </w:tcPr>
          <w:p w14:paraId="73C8BC9C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99" w:type="pct"/>
            <w:vAlign w:val="center"/>
          </w:tcPr>
          <w:p w14:paraId="45576AE2" w14:textId="7BFEA9E5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5E4DA840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2CCA2A3B" w14:textId="537F863D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6" w:type="pct"/>
          </w:tcPr>
          <w:p w14:paraId="0C1DFB05" w14:textId="77777777" w:rsidR="00D409D5" w:rsidRDefault="00D409D5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22338" w14:paraId="51F94C40" w14:textId="48C5FA12" w:rsidTr="00D40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6" w:type="pct"/>
            <w:vAlign w:val="center"/>
          </w:tcPr>
          <w:p w14:paraId="7CAD5368" w14:textId="2FA863BA" w:rsidR="00C22338" w:rsidRPr="009127FB" w:rsidRDefault="009127FB" w:rsidP="00FA2F1B">
            <w:pPr>
              <w:jc w:val="center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="00D409D5" w:rsidRPr="00FA2F1B">
              <w:rPr>
                <w:sz w:val="16"/>
                <w:szCs w:val="16"/>
              </w:rPr>
              <w:t>ΚΟΡΙΝΘΟ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320" w:type="pct"/>
            <w:vAlign w:val="center"/>
          </w:tcPr>
          <w:p w14:paraId="2065BDE3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28" w:type="pct"/>
          </w:tcPr>
          <w:p w14:paraId="278F74E4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69" w:type="pct"/>
            <w:vAlign w:val="center"/>
          </w:tcPr>
          <w:p w14:paraId="7A325FBD" w14:textId="78B73594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798FD14A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1D5CF900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12C924E2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4998A833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5" w:type="pct"/>
          </w:tcPr>
          <w:p w14:paraId="7ABB97F2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99" w:type="pct"/>
            <w:vAlign w:val="center"/>
          </w:tcPr>
          <w:p w14:paraId="00798BEA" w14:textId="67246821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1287AA41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4DAAC36F" w14:textId="7B29ED75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6" w:type="pct"/>
          </w:tcPr>
          <w:p w14:paraId="09DAC329" w14:textId="77777777" w:rsidR="00D409D5" w:rsidRDefault="00D409D5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22338" w14:paraId="140CB515" w14:textId="72731799" w:rsidTr="00D409D5">
        <w:trPr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6" w:type="pct"/>
            <w:vAlign w:val="center"/>
          </w:tcPr>
          <w:p w14:paraId="63EF0E96" w14:textId="62A35B1B" w:rsidR="00C22338" w:rsidRPr="009127FB" w:rsidRDefault="009127FB" w:rsidP="00FA2F1B">
            <w:pPr>
              <w:jc w:val="center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="00D409D5" w:rsidRPr="00FA2F1B">
              <w:rPr>
                <w:sz w:val="16"/>
                <w:szCs w:val="16"/>
              </w:rPr>
              <w:t>ΚΟΥΤΣΟΧΕΡΟ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320" w:type="pct"/>
            <w:vAlign w:val="center"/>
          </w:tcPr>
          <w:p w14:paraId="650F85E7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28" w:type="pct"/>
          </w:tcPr>
          <w:p w14:paraId="4F4EC5CC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69" w:type="pct"/>
            <w:vAlign w:val="center"/>
          </w:tcPr>
          <w:p w14:paraId="1F90E0F6" w14:textId="222DBA3F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14130261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384F01E1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4A07E8E2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2C7DFF45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5" w:type="pct"/>
          </w:tcPr>
          <w:p w14:paraId="6B46F9F6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99" w:type="pct"/>
            <w:vAlign w:val="center"/>
          </w:tcPr>
          <w:p w14:paraId="78B6B362" w14:textId="4478D9C3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4468FC86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7B980073" w14:textId="23C47FD6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6" w:type="pct"/>
          </w:tcPr>
          <w:p w14:paraId="3FA7DEF2" w14:textId="77777777" w:rsidR="00D409D5" w:rsidRDefault="00D409D5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22338" w14:paraId="67E48AF9" w14:textId="66ADAEDB" w:rsidTr="00D40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6" w:type="pct"/>
            <w:vAlign w:val="center"/>
          </w:tcPr>
          <w:p w14:paraId="468BB17B" w14:textId="77A0CDA5" w:rsidR="00C22338" w:rsidRPr="009127FB" w:rsidRDefault="009127FB" w:rsidP="00FA2F1B">
            <w:pPr>
              <w:jc w:val="center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="00D409D5" w:rsidRPr="00FA2F1B">
              <w:rPr>
                <w:sz w:val="16"/>
                <w:szCs w:val="16"/>
              </w:rPr>
              <w:t>ΚΥΛΛΗΝΗ</w:t>
            </w:r>
            <w:r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320" w:type="pct"/>
            <w:vAlign w:val="center"/>
          </w:tcPr>
          <w:p w14:paraId="7824A721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28" w:type="pct"/>
          </w:tcPr>
          <w:p w14:paraId="1283E9A4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69" w:type="pct"/>
            <w:vAlign w:val="center"/>
          </w:tcPr>
          <w:p w14:paraId="312C88F6" w14:textId="333EFD30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148F1578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503756BD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760768B3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15488547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5" w:type="pct"/>
          </w:tcPr>
          <w:p w14:paraId="07088F93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99" w:type="pct"/>
            <w:vAlign w:val="center"/>
          </w:tcPr>
          <w:p w14:paraId="1A2DBE27" w14:textId="14BBE338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16AC696B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1100F2DD" w14:textId="25966BA5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6" w:type="pct"/>
          </w:tcPr>
          <w:p w14:paraId="5DAE0B08" w14:textId="77777777" w:rsidR="00D409D5" w:rsidRDefault="00D409D5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22338" w14:paraId="62A053EE" w14:textId="7BB8DBB6" w:rsidTr="00D409D5">
        <w:trPr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6" w:type="pct"/>
            <w:vAlign w:val="center"/>
          </w:tcPr>
          <w:p w14:paraId="45B46420" w14:textId="70B7441E" w:rsidR="00C22338" w:rsidRPr="009127FB" w:rsidRDefault="009127FB" w:rsidP="00FA2F1B">
            <w:pPr>
              <w:jc w:val="center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 xml:space="preserve">ΚΕΔ </w:t>
            </w:r>
            <w:r w:rsidR="00D409D5" w:rsidRPr="00FA2F1B">
              <w:rPr>
                <w:sz w:val="16"/>
                <w:szCs w:val="16"/>
              </w:rPr>
              <w:t>ΚΩ</w:t>
            </w:r>
          </w:p>
        </w:tc>
        <w:tc>
          <w:tcPr>
            <w:tcW w:w="320" w:type="pct"/>
            <w:vAlign w:val="center"/>
          </w:tcPr>
          <w:p w14:paraId="3471E828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28" w:type="pct"/>
          </w:tcPr>
          <w:p w14:paraId="7C7FD743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69" w:type="pct"/>
            <w:vAlign w:val="center"/>
          </w:tcPr>
          <w:p w14:paraId="10E419C8" w14:textId="1FC8FC32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19BDB991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1E84B416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63FD839C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0FAEECCA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5" w:type="pct"/>
          </w:tcPr>
          <w:p w14:paraId="0552AFB5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99" w:type="pct"/>
            <w:vAlign w:val="center"/>
          </w:tcPr>
          <w:p w14:paraId="44BEB130" w14:textId="58FD37CE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45C352DB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493C3767" w14:textId="5FCC9029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6" w:type="pct"/>
          </w:tcPr>
          <w:p w14:paraId="1EF43458" w14:textId="77777777" w:rsidR="00D409D5" w:rsidRDefault="00D409D5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22338" w14:paraId="51BF29CE" w14:textId="3B364938" w:rsidTr="00D40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6" w:type="pct"/>
            <w:vAlign w:val="center"/>
          </w:tcPr>
          <w:p w14:paraId="3BC0B4F7" w14:textId="7114DF45" w:rsidR="00C22338" w:rsidRPr="009127FB" w:rsidRDefault="009127FB" w:rsidP="00FA2F1B">
            <w:pPr>
              <w:jc w:val="center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="00D409D5" w:rsidRPr="00FA2F1B">
              <w:rPr>
                <w:sz w:val="16"/>
                <w:szCs w:val="16"/>
              </w:rPr>
              <w:t>ΛΑΓΚΑΔΙΚΙ</w:t>
            </w:r>
            <w:r>
              <w:rPr>
                <w:sz w:val="16"/>
                <w:szCs w:val="16"/>
                <w:lang w:val="el-GR"/>
              </w:rPr>
              <w:t>ΩΝ</w:t>
            </w:r>
          </w:p>
        </w:tc>
        <w:tc>
          <w:tcPr>
            <w:tcW w:w="320" w:type="pct"/>
            <w:vAlign w:val="center"/>
          </w:tcPr>
          <w:p w14:paraId="6AEB49F6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28" w:type="pct"/>
          </w:tcPr>
          <w:p w14:paraId="6B4AD5C8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69" w:type="pct"/>
            <w:vAlign w:val="center"/>
          </w:tcPr>
          <w:p w14:paraId="5F81413A" w14:textId="76F33525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7CB02668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0CBE69E8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7FF1A226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73E686D6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5" w:type="pct"/>
          </w:tcPr>
          <w:p w14:paraId="63F70361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99" w:type="pct"/>
            <w:vAlign w:val="center"/>
          </w:tcPr>
          <w:p w14:paraId="6DCFA378" w14:textId="11F44B3C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6B837F7A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6EDD69D8" w14:textId="32D9E06D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6" w:type="pct"/>
          </w:tcPr>
          <w:p w14:paraId="0702B274" w14:textId="77777777" w:rsidR="00D409D5" w:rsidRDefault="00D409D5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22338" w14:paraId="1BBC4F09" w14:textId="2C8F5BDC" w:rsidTr="00D409D5">
        <w:trPr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6" w:type="pct"/>
            <w:vAlign w:val="center"/>
          </w:tcPr>
          <w:p w14:paraId="2DB39D60" w14:textId="3D028471" w:rsidR="00C22338" w:rsidRPr="009127FB" w:rsidRDefault="009127FB" w:rsidP="00FA2F1B">
            <w:pPr>
              <w:jc w:val="center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lastRenderedPageBreak/>
              <w:t xml:space="preserve">ΚΕΔ </w:t>
            </w:r>
            <w:r w:rsidR="00D409D5" w:rsidRPr="00FA2F1B">
              <w:rPr>
                <w:sz w:val="16"/>
                <w:szCs w:val="16"/>
              </w:rPr>
              <w:t>ΛΕΡΟ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320" w:type="pct"/>
            <w:vAlign w:val="center"/>
          </w:tcPr>
          <w:p w14:paraId="5EA94809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28" w:type="pct"/>
          </w:tcPr>
          <w:p w14:paraId="4A152184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69" w:type="pct"/>
            <w:vAlign w:val="center"/>
          </w:tcPr>
          <w:p w14:paraId="1F3D6B25" w14:textId="472AA552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1244372C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5E054675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0B6CEE8B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6D07FD85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5" w:type="pct"/>
          </w:tcPr>
          <w:p w14:paraId="6D9128F0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99" w:type="pct"/>
            <w:vAlign w:val="center"/>
          </w:tcPr>
          <w:p w14:paraId="6695CBE7" w14:textId="506C80AC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65E5B16E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25C9012E" w14:textId="72A2AD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6" w:type="pct"/>
          </w:tcPr>
          <w:p w14:paraId="7B321F24" w14:textId="77777777" w:rsidR="00D409D5" w:rsidRDefault="00D409D5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22338" w14:paraId="798D0B6F" w14:textId="783F1408" w:rsidTr="00D40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6" w:type="pct"/>
            <w:vAlign w:val="center"/>
          </w:tcPr>
          <w:p w14:paraId="2230D840" w14:textId="12FC933A" w:rsidR="00C22338" w:rsidRPr="00B24927" w:rsidRDefault="00B24927" w:rsidP="00FA2F1B">
            <w:pPr>
              <w:jc w:val="center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 xml:space="preserve">ΚΕΔ </w:t>
            </w:r>
            <w:r w:rsidR="00D409D5" w:rsidRPr="00FA2F1B">
              <w:rPr>
                <w:sz w:val="16"/>
                <w:szCs w:val="16"/>
              </w:rPr>
              <w:t>ΛΕΣΒΟ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320" w:type="pct"/>
            <w:vAlign w:val="center"/>
          </w:tcPr>
          <w:p w14:paraId="46E4C9C5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28" w:type="pct"/>
          </w:tcPr>
          <w:p w14:paraId="0787A09C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69" w:type="pct"/>
            <w:vAlign w:val="center"/>
          </w:tcPr>
          <w:p w14:paraId="521D5F16" w14:textId="04AD4DA0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4BD5A4A3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5E19CC4B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1EBF333D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281D6468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5" w:type="pct"/>
          </w:tcPr>
          <w:p w14:paraId="5C3B20A7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99" w:type="pct"/>
            <w:vAlign w:val="center"/>
          </w:tcPr>
          <w:p w14:paraId="0AA1BAEF" w14:textId="5EF79C7C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33D4575C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799CE121" w14:textId="2FA04DC5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6" w:type="pct"/>
          </w:tcPr>
          <w:p w14:paraId="390CF142" w14:textId="77777777" w:rsidR="00D409D5" w:rsidRDefault="00D409D5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22338" w14:paraId="237E2C69" w14:textId="5021531D" w:rsidTr="00D409D5">
        <w:trPr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6" w:type="pct"/>
            <w:vAlign w:val="center"/>
          </w:tcPr>
          <w:p w14:paraId="32FC8C66" w14:textId="0A3F5293" w:rsidR="00C22338" w:rsidRPr="00B24927" w:rsidRDefault="00B24927" w:rsidP="00FA2F1B">
            <w:pPr>
              <w:jc w:val="center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 xml:space="preserve">ΚΥΤ &amp; ΕΔΠΦΑΑ </w:t>
            </w:r>
            <w:r w:rsidR="00D409D5" w:rsidRPr="00FA2F1B">
              <w:rPr>
                <w:sz w:val="16"/>
                <w:szCs w:val="16"/>
              </w:rPr>
              <w:t>ΜΑΛΑΚΑΣΑ</w:t>
            </w:r>
            <w:r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320" w:type="pct"/>
            <w:vAlign w:val="center"/>
          </w:tcPr>
          <w:p w14:paraId="1DA2EE43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28" w:type="pct"/>
          </w:tcPr>
          <w:p w14:paraId="581ADAC6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69" w:type="pct"/>
            <w:vAlign w:val="center"/>
          </w:tcPr>
          <w:p w14:paraId="0E9B4594" w14:textId="7710BC75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75C8EBF2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3810910F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6E99C6E3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1C6FD586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5" w:type="pct"/>
          </w:tcPr>
          <w:p w14:paraId="48A75E6F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99" w:type="pct"/>
            <w:vAlign w:val="center"/>
          </w:tcPr>
          <w:p w14:paraId="095F2E41" w14:textId="1B6339A6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04796C50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027B2899" w14:textId="4DEFD2DE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6" w:type="pct"/>
          </w:tcPr>
          <w:p w14:paraId="4FD89AFE" w14:textId="77777777" w:rsidR="00D409D5" w:rsidRDefault="00D409D5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22338" w14:paraId="715229F3" w14:textId="45DC2875" w:rsidTr="00D40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6" w:type="pct"/>
            <w:vAlign w:val="center"/>
          </w:tcPr>
          <w:p w14:paraId="3061D7B5" w14:textId="04F54BE7" w:rsidR="00C22338" w:rsidRPr="00B24927" w:rsidRDefault="00B24927" w:rsidP="00FA2F1B">
            <w:pPr>
              <w:jc w:val="center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="00D409D5" w:rsidRPr="00FA2F1B">
              <w:rPr>
                <w:sz w:val="16"/>
                <w:szCs w:val="16"/>
              </w:rPr>
              <w:t>ΟΙΝΟΦΥΤ</w:t>
            </w:r>
            <w:r>
              <w:rPr>
                <w:sz w:val="16"/>
                <w:szCs w:val="16"/>
                <w:lang w:val="el-GR"/>
              </w:rPr>
              <w:t>ΩΝ</w:t>
            </w:r>
          </w:p>
        </w:tc>
        <w:tc>
          <w:tcPr>
            <w:tcW w:w="320" w:type="pct"/>
            <w:vAlign w:val="center"/>
          </w:tcPr>
          <w:p w14:paraId="349D0C34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28" w:type="pct"/>
          </w:tcPr>
          <w:p w14:paraId="5BD4EE6E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69" w:type="pct"/>
            <w:vAlign w:val="center"/>
          </w:tcPr>
          <w:p w14:paraId="07E9EB61" w14:textId="5D352B8F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33F79C77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3D3A4BDC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007D0D78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587A6033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5" w:type="pct"/>
          </w:tcPr>
          <w:p w14:paraId="77C2539E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99" w:type="pct"/>
            <w:vAlign w:val="center"/>
          </w:tcPr>
          <w:p w14:paraId="69C979CA" w14:textId="084C721C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78A7CF90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0F84D72F" w14:textId="6968E861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6" w:type="pct"/>
          </w:tcPr>
          <w:p w14:paraId="63C5C541" w14:textId="77777777" w:rsidR="00D409D5" w:rsidRDefault="00D409D5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22338" w14:paraId="13796E89" w14:textId="6A07F2BB" w:rsidTr="00D409D5">
        <w:trPr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6" w:type="pct"/>
            <w:vAlign w:val="center"/>
          </w:tcPr>
          <w:p w14:paraId="78203ADF" w14:textId="23CAB748" w:rsidR="00C22338" w:rsidRPr="00B24927" w:rsidRDefault="00B24927" w:rsidP="00FA2F1B">
            <w:pPr>
              <w:jc w:val="center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="00D409D5" w:rsidRPr="00FA2F1B">
              <w:rPr>
                <w:sz w:val="16"/>
                <w:szCs w:val="16"/>
              </w:rPr>
              <w:t>ΠΟΛΥΚΑΣΤΡΟ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320" w:type="pct"/>
            <w:vAlign w:val="center"/>
          </w:tcPr>
          <w:p w14:paraId="077F76ED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28" w:type="pct"/>
          </w:tcPr>
          <w:p w14:paraId="1455CF41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69" w:type="pct"/>
            <w:vAlign w:val="center"/>
          </w:tcPr>
          <w:p w14:paraId="40020397" w14:textId="7689823A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2850991D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370EBE89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4BB04ECF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45CC2827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5" w:type="pct"/>
          </w:tcPr>
          <w:p w14:paraId="3958FF8A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99" w:type="pct"/>
            <w:vAlign w:val="center"/>
          </w:tcPr>
          <w:p w14:paraId="442D288C" w14:textId="17D3F48A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6DCC249D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4F6A4825" w14:textId="66C6A59B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6" w:type="pct"/>
          </w:tcPr>
          <w:p w14:paraId="00636ECB" w14:textId="77777777" w:rsidR="00D409D5" w:rsidRDefault="00D409D5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22338" w14:paraId="72B3F939" w14:textId="27233304" w:rsidTr="00D40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6" w:type="pct"/>
            <w:vAlign w:val="center"/>
          </w:tcPr>
          <w:p w14:paraId="349231EC" w14:textId="75F6E0A8" w:rsidR="00C22338" w:rsidRPr="005B6AA3" w:rsidRDefault="005B6AA3" w:rsidP="00FA2F1B">
            <w:pPr>
              <w:jc w:val="center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="00D409D5" w:rsidRPr="00FA2F1B">
              <w:rPr>
                <w:sz w:val="16"/>
                <w:szCs w:val="16"/>
              </w:rPr>
              <w:t>ΠΥΡΓΟ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320" w:type="pct"/>
            <w:vAlign w:val="center"/>
          </w:tcPr>
          <w:p w14:paraId="6791EE64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28" w:type="pct"/>
          </w:tcPr>
          <w:p w14:paraId="3C34390C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69" w:type="pct"/>
            <w:vAlign w:val="center"/>
          </w:tcPr>
          <w:p w14:paraId="6473735A" w14:textId="2B24C206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3C1D3BA8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48866E74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68482A7C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3392C8CA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5" w:type="pct"/>
          </w:tcPr>
          <w:p w14:paraId="4BDF823E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99" w:type="pct"/>
            <w:vAlign w:val="center"/>
          </w:tcPr>
          <w:p w14:paraId="212DBCE2" w14:textId="65BAD739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5E24F77B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6C3118CE" w14:textId="4EBA5A3F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6" w:type="pct"/>
          </w:tcPr>
          <w:p w14:paraId="5CF96C3A" w14:textId="77777777" w:rsidR="00D409D5" w:rsidRDefault="00D409D5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22338" w14:paraId="2A618D63" w14:textId="54B88EA5" w:rsidTr="00D409D5">
        <w:trPr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6" w:type="pct"/>
            <w:vAlign w:val="center"/>
          </w:tcPr>
          <w:p w14:paraId="7D6CF8B6" w14:textId="61CC7665" w:rsidR="00C22338" w:rsidRPr="005B6AA3" w:rsidRDefault="005B6AA3" w:rsidP="00FA2F1B">
            <w:pPr>
              <w:jc w:val="center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="00D409D5" w:rsidRPr="00FA2F1B">
              <w:rPr>
                <w:sz w:val="16"/>
                <w:szCs w:val="16"/>
              </w:rPr>
              <w:t>ΡΙΤΣΩΝΑ</w:t>
            </w:r>
            <w:r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320" w:type="pct"/>
            <w:vAlign w:val="center"/>
          </w:tcPr>
          <w:p w14:paraId="588E6BCE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28" w:type="pct"/>
          </w:tcPr>
          <w:p w14:paraId="2F44C00F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69" w:type="pct"/>
            <w:vAlign w:val="center"/>
          </w:tcPr>
          <w:p w14:paraId="6ACAAA41" w14:textId="33C53310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7BF27972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2029F1BE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042BCC16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1F41151A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5" w:type="pct"/>
          </w:tcPr>
          <w:p w14:paraId="443B0D47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99" w:type="pct"/>
            <w:vAlign w:val="center"/>
          </w:tcPr>
          <w:p w14:paraId="1ED34743" w14:textId="144F60A3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727A94B8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0EEBEA50" w14:textId="30C78D0A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6" w:type="pct"/>
          </w:tcPr>
          <w:p w14:paraId="1D5E1940" w14:textId="77777777" w:rsidR="00D409D5" w:rsidRDefault="00D409D5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22338" w14:paraId="513E7409" w14:textId="6F0C9971" w:rsidTr="00D40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6" w:type="pct"/>
            <w:vAlign w:val="center"/>
          </w:tcPr>
          <w:p w14:paraId="7B79E3B5" w14:textId="12F4D419" w:rsidR="00C22338" w:rsidRPr="005B6AA3" w:rsidRDefault="005B6AA3" w:rsidP="00FA2F1B">
            <w:pPr>
              <w:jc w:val="center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 xml:space="preserve">ΚΕΔ </w:t>
            </w:r>
            <w:r w:rsidR="00D409D5" w:rsidRPr="00FA2F1B">
              <w:rPr>
                <w:sz w:val="16"/>
                <w:szCs w:val="16"/>
              </w:rPr>
              <w:t>ΣΑΜΟ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320" w:type="pct"/>
            <w:vAlign w:val="center"/>
          </w:tcPr>
          <w:p w14:paraId="0E21814E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28" w:type="pct"/>
          </w:tcPr>
          <w:p w14:paraId="6C80856F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69" w:type="pct"/>
            <w:vAlign w:val="center"/>
          </w:tcPr>
          <w:p w14:paraId="366A4C34" w14:textId="6B21031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26FA2994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6619DF91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09A29E7D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3EA6C899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5" w:type="pct"/>
          </w:tcPr>
          <w:p w14:paraId="71F46C31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99" w:type="pct"/>
            <w:vAlign w:val="center"/>
          </w:tcPr>
          <w:p w14:paraId="1F6A6F59" w14:textId="4BD6291F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11CDCF8E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600FCEC4" w14:textId="1DAD060D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6" w:type="pct"/>
          </w:tcPr>
          <w:p w14:paraId="597D9E37" w14:textId="77777777" w:rsidR="00D409D5" w:rsidRDefault="00D409D5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22338" w14:paraId="13604F59" w14:textId="30FF8142" w:rsidTr="00D409D5">
        <w:trPr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6" w:type="pct"/>
            <w:vAlign w:val="center"/>
          </w:tcPr>
          <w:p w14:paraId="63F65AC7" w14:textId="1C416835" w:rsidR="00C22338" w:rsidRPr="008E7864" w:rsidRDefault="00012D6A" w:rsidP="00FA2F1B">
            <w:pPr>
              <w:jc w:val="center"/>
              <w:rPr>
                <w:sz w:val="16"/>
                <w:szCs w:val="16"/>
                <w:lang w:val="el-GR"/>
              </w:rPr>
            </w:pPr>
            <w:r w:rsidRPr="008E7864">
              <w:rPr>
                <w:sz w:val="16"/>
                <w:szCs w:val="16"/>
                <w:lang w:val="el-GR"/>
              </w:rPr>
              <w:t>ΚΜΚΣΜ</w:t>
            </w:r>
            <w:r w:rsidR="005B6AA3" w:rsidRPr="008E7864">
              <w:rPr>
                <w:sz w:val="16"/>
                <w:szCs w:val="16"/>
                <w:lang w:val="el-GR"/>
              </w:rPr>
              <w:t xml:space="preserve"> </w:t>
            </w:r>
            <w:r w:rsidR="00D409D5" w:rsidRPr="008E7864">
              <w:rPr>
                <w:sz w:val="16"/>
                <w:szCs w:val="16"/>
              </w:rPr>
              <w:t>ΣΕΡΡ</w:t>
            </w:r>
            <w:r w:rsidR="005B6AA3" w:rsidRPr="008E7864">
              <w:rPr>
                <w:sz w:val="16"/>
                <w:szCs w:val="16"/>
                <w:lang w:val="el-GR"/>
              </w:rPr>
              <w:t>ΩΝ</w:t>
            </w:r>
          </w:p>
        </w:tc>
        <w:tc>
          <w:tcPr>
            <w:tcW w:w="320" w:type="pct"/>
            <w:vAlign w:val="center"/>
          </w:tcPr>
          <w:p w14:paraId="7D057881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28" w:type="pct"/>
          </w:tcPr>
          <w:p w14:paraId="4FB54A0A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69" w:type="pct"/>
            <w:vAlign w:val="center"/>
          </w:tcPr>
          <w:p w14:paraId="55ECE280" w14:textId="3FA2481D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7BBA293B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2FCCA961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598ACC46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3CCB71B2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5" w:type="pct"/>
          </w:tcPr>
          <w:p w14:paraId="25C82DB6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99" w:type="pct"/>
            <w:vAlign w:val="center"/>
          </w:tcPr>
          <w:p w14:paraId="63D59274" w14:textId="1BCD15C0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46AAE875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15AAF98C" w14:textId="7A87CC05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6" w:type="pct"/>
          </w:tcPr>
          <w:p w14:paraId="3F67317F" w14:textId="77777777" w:rsidR="00D409D5" w:rsidRDefault="00D409D5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22338" w14:paraId="37E70701" w14:textId="304BEC62" w:rsidTr="00D40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6" w:type="pct"/>
            <w:vAlign w:val="center"/>
          </w:tcPr>
          <w:p w14:paraId="70D0CFB0" w14:textId="26E81A4F" w:rsidR="00C22338" w:rsidRPr="008E7864" w:rsidRDefault="00012D6A" w:rsidP="00FA2F1B">
            <w:pPr>
              <w:jc w:val="center"/>
              <w:rPr>
                <w:sz w:val="16"/>
                <w:szCs w:val="16"/>
              </w:rPr>
            </w:pPr>
            <w:r w:rsidRPr="008E7864">
              <w:rPr>
                <w:sz w:val="16"/>
                <w:szCs w:val="16"/>
                <w:lang w:val="el-GR"/>
              </w:rPr>
              <w:t xml:space="preserve">ΚΜΚΣΜ </w:t>
            </w:r>
            <w:r w:rsidR="00C22338" w:rsidRPr="008E7864">
              <w:rPr>
                <w:sz w:val="16"/>
                <w:szCs w:val="16"/>
              </w:rPr>
              <w:t>ΣΙΝΤΙΚΗ</w:t>
            </w:r>
          </w:p>
        </w:tc>
        <w:tc>
          <w:tcPr>
            <w:tcW w:w="320" w:type="pct"/>
            <w:vAlign w:val="center"/>
          </w:tcPr>
          <w:p w14:paraId="15BC8249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28" w:type="pct"/>
          </w:tcPr>
          <w:p w14:paraId="01CB3082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69" w:type="pct"/>
            <w:vAlign w:val="center"/>
          </w:tcPr>
          <w:p w14:paraId="7BDEDAFF" w14:textId="4176B359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2F84567C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02F6919E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483D0136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676451E7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5" w:type="pct"/>
          </w:tcPr>
          <w:p w14:paraId="0AD9C9FE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99" w:type="pct"/>
            <w:vAlign w:val="center"/>
          </w:tcPr>
          <w:p w14:paraId="0EA7013C" w14:textId="16E28374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5B0FE93C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2942DECA" w14:textId="5948DB3F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6" w:type="pct"/>
          </w:tcPr>
          <w:p w14:paraId="53E3B96C" w14:textId="77777777" w:rsidR="00D409D5" w:rsidRDefault="00D409D5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22338" w14:paraId="7BA6429C" w14:textId="06C16BA0" w:rsidTr="00D409D5">
        <w:trPr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6" w:type="pct"/>
            <w:vAlign w:val="center"/>
          </w:tcPr>
          <w:p w14:paraId="350491A6" w14:textId="53DBFEE0" w:rsidR="00C22338" w:rsidRPr="00012D6A" w:rsidRDefault="00012D6A" w:rsidP="00FA2F1B">
            <w:pPr>
              <w:jc w:val="center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="00D409D5" w:rsidRPr="00FA2F1B">
              <w:rPr>
                <w:sz w:val="16"/>
                <w:szCs w:val="16"/>
              </w:rPr>
              <w:t>ΣΧΙΣΤΟ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320" w:type="pct"/>
            <w:vAlign w:val="center"/>
          </w:tcPr>
          <w:p w14:paraId="0B545072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28" w:type="pct"/>
          </w:tcPr>
          <w:p w14:paraId="2B798606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69" w:type="pct"/>
            <w:vAlign w:val="center"/>
          </w:tcPr>
          <w:p w14:paraId="3C9ECF4D" w14:textId="05FBE47F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3383850E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579439E2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6C7D7E19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255B6D9C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5" w:type="pct"/>
          </w:tcPr>
          <w:p w14:paraId="69879656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99" w:type="pct"/>
            <w:vAlign w:val="center"/>
          </w:tcPr>
          <w:p w14:paraId="3F88BC22" w14:textId="565DDA2B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392D0AEF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687B8FE8" w14:textId="5698A634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6" w:type="pct"/>
          </w:tcPr>
          <w:p w14:paraId="113617CD" w14:textId="77777777" w:rsidR="00D409D5" w:rsidRDefault="00D409D5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22338" w14:paraId="126B6EF2" w14:textId="5367C6D8" w:rsidTr="00D40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6" w:type="pct"/>
            <w:vAlign w:val="center"/>
          </w:tcPr>
          <w:p w14:paraId="345647D8" w14:textId="0E2D7021" w:rsidR="00C22338" w:rsidRPr="00083267" w:rsidRDefault="00083267" w:rsidP="00FA2F1B">
            <w:pPr>
              <w:jc w:val="center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="00D409D5" w:rsidRPr="00FA2F1B">
              <w:rPr>
                <w:sz w:val="16"/>
                <w:szCs w:val="16"/>
              </w:rPr>
              <w:t>ΦΙΛΙΠΠΙΑΔΑ</w:t>
            </w:r>
            <w:r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320" w:type="pct"/>
            <w:vAlign w:val="center"/>
          </w:tcPr>
          <w:p w14:paraId="6D0EF5F8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28" w:type="pct"/>
          </w:tcPr>
          <w:p w14:paraId="3111E984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69" w:type="pct"/>
            <w:vAlign w:val="center"/>
          </w:tcPr>
          <w:p w14:paraId="71FF1663" w14:textId="3BFE97CA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620AD85D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551B4020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1177EB63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408DEDB0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5" w:type="pct"/>
          </w:tcPr>
          <w:p w14:paraId="5DC3848A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99" w:type="pct"/>
            <w:vAlign w:val="center"/>
          </w:tcPr>
          <w:p w14:paraId="1FE43FAC" w14:textId="7710E238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7D7F728C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12F9A664" w14:textId="0F1A42C0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6" w:type="pct"/>
          </w:tcPr>
          <w:p w14:paraId="18C4CA97" w14:textId="77777777" w:rsidR="00D409D5" w:rsidRDefault="00D409D5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22338" w14:paraId="265168B4" w14:textId="018709FD" w:rsidTr="00D409D5">
        <w:trPr>
          <w:trHeight w:val="3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6" w:type="pct"/>
            <w:vAlign w:val="center"/>
          </w:tcPr>
          <w:p w14:paraId="70FBA141" w14:textId="3A8DAC28" w:rsidR="00C22338" w:rsidRPr="00083267" w:rsidRDefault="00083267" w:rsidP="00FA2F1B">
            <w:pPr>
              <w:jc w:val="center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 xml:space="preserve">ΚΥΤ </w:t>
            </w:r>
            <w:r w:rsidR="00D409D5" w:rsidRPr="00FA2F1B">
              <w:rPr>
                <w:sz w:val="16"/>
                <w:szCs w:val="16"/>
              </w:rPr>
              <w:t>ΦΥΛΑΚΙΟ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320" w:type="pct"/>
            <w:vAlign w:val="center"/>
          </w:tcPr>
          <w:p w14:paraId="00663427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28" w:type="pct"/>
          </w:tcPr>
          <w:p w14:paraId="6132EAF2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69" w:type="pct"/>
            <w:vAlign w:val="center"/>
          </w:tcPr>
          <w:p w14:paraId="6BEB6141" w14:textId="6084C97F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3FFEF772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3367A9CE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2AEA1210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70C3BB90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5" w:type="pct"/>
          </w:tcPr>
          <w:p w14:paraId="21E890B8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99" w:type="pct"/>
            <w:vAlign w:val="center"/>
          </w:tcPr>
          <w:p w14:paraId="1FFF75A8" w14:textId="395F8E72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039C8EA0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02B7B4E3" w14:textId="6ED1D9C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6" w:type="pct"/>
          </w:tcPr>
          <w:p w14:paraId="532F4ECC" w14:textId="77777777" w:rsidR="00D409D5" w:rsidRDefault="00D409D5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22338" w14:paraId="3586120A" w14:textId="49B6CA05" w:rsidTr="00D40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6" w:type="pct"/>
            <w:vAlign w:val="center"/>
          </w:tcPr>
          <w:p w14:paraId="5A040FE5" w14:textId="4FDD37E4" w:rsidR="00C22338" w:rsidRPr="00083267" w:rsidRDefault="00083267" w:rsidP="00FA2F1B">
            <w:pPr>
              <w:jc w:val="center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 xml:space="preserve">ΚΥΤ </w:t>
            </w:r>
            <w:r w:rsidR="00D409D5" w:rsidRPr="00FA2F1B">
              <w:rPr>
                <w:sz w:val="16"/>
                <w:szCs w:val="16"/>
              </w:rPr>
              <w:t>ΧΙΟ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320" w:type="pct"/>
            <w:vAlign w:val="center"/>
          </w:tcPr>
          <w:p w14:paraId="68E2AF69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28" w:type="pct"/>
          </w:tcPr>
          <w:p w14:paraId="2163CD1A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69" w:type="pct"/>
            <w:vAlign w:val="center"/>
          </w:tcPr>
          <w:p w14:paraId="5B704C93" w14:textId="4779A961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7E367FC9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0BD140CD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75AFB8D5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7152C4B4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5" w:type="pct"/>
          </w:tcPr>
          <w:p w14:paraId="338CB6F7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99" w:type="pct"/>
            <w:vAlign w:val="center"/>
          </w:tcPr>
          <w:p w14:paraId="0F511B04" w14:textId="01018D0C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1CB22815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7843390F" w14:textId="74131FA6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6" w:type="pct"/>
          </w:tcPr>
          <w:p w14:paraId="27368112" w14:textId="77777777" w:rsidR="00D409D5" w:rsidRDefault="00D409D5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22338" w14:paraId="61430C63" w14:textId="462B3BED" w:rsidTr="00D409D5">
        <w:trPr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6" w:type="pct"/>
            <w:vAlign w:val="center"/>
          </w:tcPr>
          <w:p w14:paraId="67944E08" w14:textId="469172DB" w:rsidR="00C22338" w:rsidRPr="00083267" w:rsidRDefault="00083267" w:rsidP="00FA2F1B">
            <w:pPr>
              <w:jc w:val="center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 xml:space="preserve">ΚΜΚΣΜ </w:t>
            </w:r>
            <w:r w:rsidR="00D409D5" w:rsidRPr="00FA2F1B">
              <w:rPr>
                <w:sz w:val="16"/>
                <w:szCs w:val="16"/>
              </w:rPr>
              <w:t>ΗΡΑΚΛΕΙΟ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320" w:type="pct"/>
            <w:vAlign w:val="center"/>
          </w:tcPr>
          <w:p w14:paraId="3F827ACC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28" w:type="pct"/>
          </w:tcPr>
          <w:p w14:paraId="30E310C0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69" w:type="pct"/>
            <w:vAlign w:val="center"/>
          </w:tcPr>
          <w:p w14:paraId="0BADC18C" w14:textId="26E4C194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23E6DEBE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6AFBF26B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5E8FD314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4EA188CC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5" w:type="pct"/>
          </w:tcPr>
          <w:p w14:paraId="63D75577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99" w:type="pct"/>
            <w:vAlign w:val="center"/>
          </w:tcPr>
          <w:p w14:paraId="2609CE7B" w14:textId="57FB6ED2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2FA5AB15" w14:textId="77777777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5F07A586" w14:textId="36BA99A9" w:rsidR="00C22338" w:rsidRDefault="00C22338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6" w:type="pct"/>
          </w:tcPr>
          <w:p w14:paraId="2653AFA8" w14:textId="77777777" w:rsidR="00D409D5" w:rsidRDefault="00D409D5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22338" w14:paraId="4A337914" w14:textId="6B089BC0" w:rsidTr="00D40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6" w:type="pct"/>
            <w:vAlign w:val="center"/>
          </w:tcPr>
          <w:p w14:paraId="08D68B1D" w14:textId="4DF53E17" w:rsidR="00C22338" w:rsidRPr="00315934" w:rsidRDefault="00083267" w:rsidP="00FA2F1B">
            <w:pPr>
              <w:jc w:val="center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>ΚΜ</w:t>
            </w:r>
            <w:r w:rsidR="00315934">
              <w:rPr>
                <w:sz w:val="16"/>
                <w:szCs w:val="16"/>
                <w:lang w:val="el-GR"/>
              </w:rPr>
              <w:t xml:space="preserve">ΚΣΜ </w:t>
            </w:r>
            <w:r w:rsidR="00D409D5" w:rsidRPr="00FA2F1B">
              <w:rPr>
                <w:sz w:val="16"/>
                <w:szCs w:val="16"/>
              </w:rPr>
              <w:t>ΧΑΝΙ</w:t>
            </w:r>
            <w:r w:rsidR="00315934">
              <w:rPr>
                <w:sz w:val="16"/>
                <w:szCs w:val="16"/>
                <w:lang w:val="el-GR"/>
              </w:rPr>
              <w:t>ΩΝ</w:t>
            </w:r>
          </w:p>
        </w:tc>
        <w:tc>
          <w:tcPr>
            <w:tcW w:w="320" w:type="pct"/>
            <w:vAlign w:val="center"/>
          </w:tcPr>
          <w:p w14:paraId="29A3804C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28" w:type="pct"/>
          </w:tcPr>
          <w:p w14:paraId="79E09D74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69" w:type="pct"/>
            <w:vAlign w:val="center"/>
          </w:tcPr>
          <w:p w14:paraId="007DB642" w14:textId="44F804E5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71C5C2DD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4AD17DAA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61CEBEFE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" w:type="pct"/>
            <w:vAlign w:val="center"/>
          </w:tcPr>
          <w:p w14:paraId="5382071D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5" w:type="pct"/>
          </w:tcPr>
          <w:p w14:paraId="09913853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99" w:type="pct"/>
            <w:vAlign w:val="center"/>
          </w:tcPr>
          <w:p w14:paraId="3E57D281" w14:textId="43FE3056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3D2A1C2A" w14:textId="77777777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14:paraId="585A821A" w14:textId="3080181F" w:rsidR="00C22338" w:rsidRDefault="00C22338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6" w:type="pct"/>
          </w:tcPr>
          <w:p w14:paraId="7C4C4C70" w14:textId="77777777" w:rsidR="00D409D5" w:rsidRDefault="00D409D5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A12A559" w14:textId="6BA8B34C" w:rsidR="00F814D5" w:rsidRDefault="00F814D5" w:rsidP="00474D15"/>
    <w:tbl>
      <w:tblPr>
        <w:tblStyle w:val="6-6"/>
        <w:tblpPr w:leftFromText="180" w:rightFromText="180" w:vertAnchor="text" w:horzAnchor="margin" w:tblpXSpec="center" w:tblpY="-32"/>
        <w:tblW w:w="5900" w:type="pct"/>
        <w:tblLayout w:type="fixed"/>
        <w:tblLook w:val="04A0" w:firstRow="1" w:lastRow="0" w:firstColumn="1" w:lastColumn="0" w:noHBand="0" w:noVBand="1"/>
      </w:tblPr>
      <w:tblGrid>
        <w:gridCol w:w="574"/>
        <w:gridCol w:w="9837"/>
      </w:tblGrid>
      <w:tr w:rsidR="00F2646E" w:rsidRPr="00AD0FEF" w14:paraId="0A2B5C5E" w14:textId="77777777" w:rsidTr="00F264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</w:tcPr>
          <w:p w14:paraId="0F729D0F" w14:textId="77777777" w:rsidR="00F2646E" w:rsidRPr="00B95ECB" w:rsidRDefault="00F2646E" w:rsidP="00F2646E">
            <w:pPr>
              <w:spacing w:line="259" w:lineRule="auto"/>
              <w:jc w:val="center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  <w:lang w:val="el-GR"/>
              </w:rPr>
              <w:t>Π.2</w:t>
            </w:r>
          </w:p>
        </w:tc>
        <w:tc>
          <w:tcPr>
            <w:tcW w:w="9622" w:type="dxa"/>
            <w:hideMark/>
          </w:tcPr>
          <w:p w14:paraId="3B0000CC" w14:textId="74814F52" w:rsidR="00F2646E" w:rsidRPr="002C6F82" w:rsidRDefault="00F2646E" w:rsidP="00F2646E">
            <w:pPr>
              <w:spacing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1F497D" w:themeColor="text2"/>
                <w:sz w:val="20"/>
                <w:szCs w:val="20"/>
                <w:lang w:val="el-GR"/>
              </w:rPr>
            </w:pPr>
            <w:r w:rsidRPr="00474D15">
              <w:rPr>
                <w:rFonts w:ascii="Calibri" w:eastAsia="Times New Roman" w:hAnsi="Calibri" w:cs="Arial"/>
                <w:color w:val="44546A"/>
                <w:sz w:val="20"/>
                <w:szCs w:val="20"/>
                <w:lang w:val="el-GR"/>
              </w:rPr>
              <w:t xml:space="preserve">Αριθμός </w:t>
            </w:r>
            <w:r w:rsidRPr="004D21EE">
              <w:rPr>
                <w:rFonts w:ascii="Calibri" w:eastAsia="Times New Roman" w:hAnsi="Calibri" w:cs="Arial"/>
                <w:color w:val="44546A"/>
                <w:sz w:val="20"/>
                <w:szCs w:val="20"/>
                <w:lang w:val="el-GR"/>
              </w:rPr>
              <w:t>ωφελούμενων</w:t>
            </w:r>
            <w:r w:rsidRPr="00474D15">
              <w:rPr>
                <w:rFonts w:ascii="Calibri" w:eastAsia="Times New Roman" w:hAnsi="Calibri" w:cs="Arial"/>
                <w:color w:val="44546A"/>
                <w:sz w:val="20"/>
                <w:szCs w:val="20"/>
                <w:lang w:val="el-GR"/>
              </w:rPr>
              <w:t xml:space="preserve"> ιατρικών και ψυχοκοινωνικών υπηρεσιών (συμπεριλαμβανομένων πληθυσμιακών χαρακτηριστικών όπως φύλο, ηλικιακή κατανομή, εθνικότητα) και κατηγορίες τύπων ιατρικών πράξεων</w:t>
            </w:r>
          </w:p>
        </w:tc>
      </w:tr>
    </w:tbl>
    <w:p w14:paraId="756964B7" w14:textId="77777777" w:rsidR="00A4642B" w:rsidRPr="00AD0FEF" w:rsidRDefault="00A4642B" w:rsidP="00474D15">
      <w:pPr>
        <w:rPr>
          <w:lang w:val="el-GR"/>
        </w:rPr>
      </w:pPr>
    </w:p>
    <w:tbl>
      <w:tblPr>
        <w:tblStyle w:val="4-1"/>
        <w:tblW w:w="6344" w:type="pct"/>
        <w:jc w:val="center"/>
        <w:tblLook w:val="04A0" w:firstRow="1" w:lastRow="0" w:firstColumn="1" w:lastColumn="0" w:noHBand="0" w:noVBand="1"/>
      </w:tblPr>
      <w:tblGrid>
        <w:gridCol w:w="1389"/>
        <w:gridCol w:w="741"/>
        <w:gridCol w:w="858"/>
        <w:gridCol w:w="853"/>
        <w:gridCol w:w="837"/>
        <w:gridCol w:w="851"/>
        <w:gridCol w:w="844"/>
        <w:gridCol w:w="712"/>
        <w:gridCol w:w="844"/>
        <w:gridCol w:w="712"/>
        <w:gridCol w:w="987"/>
        <w:gridCol w:w="846"/>
        <w:gridCol w:w="721"/>
      </w:tblGrid>
      <w:tr w:rsidR="0038501C" w:rsidRPr="00DA6660" w14:paraId="18DDD6D7" w14:textId="2F068E4B" w:rsidTr="00DE6F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408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pct"/>
            <w:vAlign w:val="center"/>
          </w:tcPr>
          <w:p w14:paraId="4963E173" w14:textId="77777777" w:rsidR="0038501C" w:rsidRPr="007B36B8" w:rsidRDefault="0038501C" w:rsidP="007361D2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l-GR"/>
              </w:rPr>
              <w:t>Δομ</w:t>
            </w:r>
            <w:proofErr w:type="spellEnd"/>
            <w:r w:rsidRPr="007B36B8">
              <w:rPr>
                <w:sz w:val="16"/>
                <w:szCs w:val="16"/>
              </w:rPr>
              <w:t>ή</w:t>
            </w:r>
          </w:p>
        </w:tc>
        <w:tc>
          <w:tcPr>
            <w:tcW w:w="331" w:type="pct"/>
            <w:textDirection w:val="tbRl"/>
            <w:vAlign w:val="center"/>
          </w:tcPr>
          <w:p w14:paraId="17CCD325" w14:textId="77777777" w:rsidR="0038501C" w:rsidRDefault="0038501C" w:rsidP="007361D2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>Κλινική</w:t>
            </w:r>
          </w:p>
          <w:p w14:paraId="27CCE82B" w14:textId="77777777" w:rsidR="0038501C" w:rsidRPr="00C124F7" w:rsidRDefault="0038501C" w:rsidP="007361D2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>Εξέταση</w:t>
            </w:r>
          </w:p>
        </w:tc>
        <w:tc>
          <w:tcPr>
            <w:tcW w:w="383" w:type="pct"/>
            <w:textDirection w:val="tbRl"/>
            <w:vAlign w:val="center"/>
          </w:tcPr>
          <w:p w14:paraId="7AF37629" w14:textId="77777777" w:rsidR="0038501C" w:rsidRDefault="0038501C" w:rsidP="007361D2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6"/>
                <w:szCs w:val="16"/>
                <w:lang w:val="el-GR"/>
              </w:rPr>
            </w:pPr>
            <w:r w:rsidRPr="00C124F7">
              <w:rPr>
                <w:sz w:val="16"/>
                <w:szCs w:val="16"/>
              </w:rPr>
              <w:t>Επα</w:t>
            </w:r>
            <w:proofErr w:type="spellStart"/>
            <w:r w:rsidRPr="00C124F7">
              <w:rPr>
                <w:sz w:val="16"/>
                <w:szCs w:val="16"/>
              </w:rPr>
              <w:t>νέλεγχος</w:t>
            </w:r>
            <w:proofErr w:type="spellEnd"/>
          </w:p>
          <w:p w14:paraId="6908FA1A" w14:textId="77777777" w:rsidR="0038501C" w:rsidRPr="007B36B8" w:rsidRDefault="0038501C" w:rsidP="007361D2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C124F7">
              <w:rPr>
                <w:sz w:val="16"/>
                <w:szCs w:val="16"/>
              </w:rPr>
              <w:t>/παρα</w:t>
            </w:r>
            <w:proofErr w:type="spellStart"/>
            <w:r w:rsidRPr="00C124F7">
              <w:rPr>
                <w:sz w:val="16"/>
                <w:szCs w:val="16"/>
              </w:rPr>
              <w:t>κολούθηση</w:t>
            </w:r>
            <w:proofErr w:type="spellEnd"/>
            <w:r w:rsidRPr="00C124F7">
              <w:rPr>
                <w:sz w:val="16"/>
                <w:szCs w:val="16"/>
              </w:rPr>
              <w:t xml:space="preserve"> (follow-up)</w:t>
            </w:r>
          </w:p>
        </w:tc>
        <w:tc>
          <w:tcPr>
            <w:tcW w:w="381" w:type="pct"/>
            <w:textDirection w:val="tbRl"/>
            <w:vAlign w:val="center"/>
          </w:tcPr>
          <w:p w14:paraId="186FB75A" w14:textId="501698A2" w:rsidR="0038501C" w:rsidRPr="00F12A27" w:rsidRDefault="0038501C" w:rsidP="007361D2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>Ψυχοκοινωνική υποστήριξη</w:t>
            </w:r>
          </w:p>
        </w:tc>
        <w:tc>
          <w:tcPr>
            <w:tcW w:w="374" w:type="pct"/>
            <w:textDirection w:val="tbRl"/>
            <w:vAlign w:val="center"/>
          </w:tcPr>
          <w:p w14:paraId="10D9AD7F" w14:textId="77777777" w:rsidR="0038501C" w:rsidRPr="007B36B8" w:rsidRDefault="0038501C" w:rsidP="007361D2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proofErr w:type="spellStart"/>
            <w:r w:rsidRPr="00474D15">
              <w:rPr>
                <w:sz w:val="16"/>
                <w:szCs w:val="16"/>
              </w:rPr>
              <w:t>Γυν</w:t>
            </w:r>
            <w:proofErr w:type="spellEnd"/>
            <w:r w:rsidRPr="00474D15">
              <w:rPr>
                <w:sz w:val="16"/>
                <w:szCs w:val="16"/>
              </w:rPr>
              <w:t xml:space="preserve">αικολογικός </w:t>
            </w:r>
            <w:proofErr w:type="spellStart"/>
            <w:r w:rsidRPr="00474D15">
              <w:rPr>
                <w:sz w:val="16"/>
                <w:szCs w:val="16"/>
              </w:rPr>
              <w:t>έλεγχος</w:t>
            </w:r>
            <w:proofErr w:type="spellEnd"/>
          </w:p>
        </w:tc>
        <w:tc>
          <w:tcPr>
            <w:tcW w:w="380" w:type="pct"/>
            <w:textDirection w:val="tbRl"/>
            <w:vAlign w:val="center"/>
          </w:tcPr>
          <w:p w14:paraId="09E1A4A7" w14:textId="77777777" w:rsidR="0038501C" w:rsidRPr="007B36B8" w:rsidRDefault="0038501C" w:rsidP="007361D2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proofErr w:type="spellStart"/>
            <w:r w:rsidRPr="00474D15">
              <w:rPr>
                <w:sz w:val="16"/>
                <w:szCs w:val="16"/>
              </w:rPr>
              <w:t>Περι-γεννητική</w:t>
            </w:r>
            <w:proofErr w:type="spellEnd"/>
            <w:r w:rsidRPr="00474D15">
              <w:rPr>
                <w:sz w:val="16"/>
                <w:szCs w:val="16"/>
              </w:rPr>
              <w:t xml:space="preserve"> </w:t>
            </w:r>
            <w:proofErr w:type="spellStart"/>
            <w:r w:rsidRPr="00474D15">
              <w:rPr>
                <w:sz w:val="16"/>
                <w:szCs w:val="16"/>
              </w:rPr>
              <w:t>φροντίδ</w:t>
            </w:r>
            <w:proofErr w:type="spellEnd"/>
            <w:r w:rsidRPr="00474D15">
              <w:rPr>
                <w:sz w:val="16"/>
                <w:szCs w:val="16"/>
              </w:rPr>
              <w:t>α</w:t>
            </w:r>
          </w:p>
        </w:tc>
        <w:tc>
          <w:tcPr>
            <w:tcW w:w="377" w:type="pct"/>
            <w:textDirection w:val="tbRl"/>
            <w:vAlign w:val="center"/>
          </w:tcPr>
          <w:p w14:paraId="30764108" w14:textId="77777777" w:rsidR="0038501C" w:rsidRPr="007B36B8" w:rsidRDefault="0038501C" w:rsidP="007361D2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proofErr w:type="spellStart"/>
            <w:r w:rsidRPr="00474D15">
              <w:rPr>
                <w:sz w:val="16"/>
                <w:szCs w:val="16"/>
              </w:rPr>
              <w:t>Ακτινογρ</w:t>
            </w:r>
            <w:proofErr w:type="spellEnd"/>
            <w:r w:rsidRPr="00474D15">
              <w:rPr>
                <w:sz w:val="16"/>
                <w:szCs w:val="16"/>
              </w:rPr>
              <w:t>αφία</w:t>
            </w:r>
          </w:p>
        </w:tc>
        <w:tc>
          <w:tcPr>
            <w:tcW w:w="318" w:type="pct"/>
            <w:textDirection w:val="tbRl"/>
            <w:vAlign w:val="center"/>
          </w:tcPr>
          <w:p w14:paraId="43A9A9BF" w14:textId="77777777" w:rsidR="0038501C" w:rsidRPr="007B36B8" w:rsidRDefault="0038501C" w:rsidP="007361D2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proofErr w:type="spellStart"/>
            <w:r w:rsidRPr="00474D15">
              <w:rPr>
                <w:sz w:val="16"/>
                <w:szCs w:val="16"/>
              </w:rPr>
              <w:t>Αιμοληψί</w:t>
            </w:r>
            <w:proofErr w:type="spellEnd"/>
            <w:r w:rsidRPr="00474D15">
              <w:rPr>
                <w:sz w:val="16"/>
                <w:szCs w:val="16"/>
              </w:rPr>
              <w:t>α</w:t>
            </w:r>
          </w:p>
        </w:tc>
        <w:tc>
          <w:tcPr>
            <w:tcW w:w="377" w:type="pct"/>
            <w:textDirection w:val="tbRl"/>
            <w:vAlign w:val="center"/>
          </w:tcPr>
          <w:p w14:paraId="2E8BC4C4" w14:textId="1AD2887C" w:rsidR="0038501C" w:rsidRPr="00474D15" w:rsidRDefault="0038501C" w:rsidP="007361D2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>Εμβολιασμοί</w:t>
            </w:r>
          </w:p>
        </w:tc>
        <w:tc>
          <w:tcPr>
            <w:tcW w:w="318" w:type="pct"/>
            <w:textDirection w:val="tbRl"/>
            <w:vAlign w:val="center"/>
          </w:tcPr>
          <w:p w14:paraId="040E9549" w14:textId="236F274F" w:rsidR="0038501C" w:rsidRPr="00474D15" w:rsidRDefault="0038501C" w:rsidP="007361D2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l-GR"/>
              </w:rPr>
            </w:pPr>
            <w:r w:rsidRPr="00474D15">
              <w:rPr>
                <w:sz w:val="16"/>
                <w:szCs w:val="16"/>
                <w:lang w:val="el-GR"/>
              </w:rPr>
              <w:t xml:space="preserve">Διαγνωστικό τεστ (π.χ. </w:t>
            </w:r>
            <w:r w:rsidRPr="00474D15">
              <w:rPr>
                <w:sz w:val="16"/>
                <w:szCs w:val="16"/>
              </w:rPr>
              <w:t>COVID</w:t>
            </w:r>
            <w:r w:rsidRPr="00474D15">
              <w:rPr>
                <w:sz w:val="16"/>
                <w:szCs w:val="16"/>
                <w:lang w:val="el-GR"/>
              </w:rPr>
              <w:t>-19, Η1Ν1)</w:t>
            </w:r>
          </w:p>
        </w:tc>
        <w:tc>
          <w:tcPr>
            <w:tcW w:w="441" w:type="pct"/>
            <w:textDirection w:val="tbRl"/>
            <w:vAlign w:val="center"/>
          </w:tcPr>
          <w:p w14:paraId="1A9F7A2B" w14:textId="234EF5EA" w:rsidR="0038501C" w:rsidRDefault="0038501C" w:rsidP="007361D2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>Παραπομπές για</w:t>
            </w:r>
          </w:p>
          <w:p w14:paraId="60331BF4" w14:textId="3B5769F7" w:rsidR="0038501C" w:rsidRPr="00474D15" w:rsidRDefault="0038501C" w:rsidP="007361D2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>Προσδιορισμό ηλικίας</w:t>
            </w:r>
          </w:p>
        </w:tc>
        <w:tc>
          <w:tcPr>
            <w:tcW w:w="378" w:type="pct"/>
            <w:textDirection w:val="tbRl"/>
            <w:vAlign w:val="center"/>
          </w:tcPr>
          <w:p w14:paraId="5EE1D60F" w14:textId="77DD06B5" w:rsidR="0038501C" w:rsidRPr="00474D15" w:rsidRDefault="0038501C" w:rsidP="007361D2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>Εξειδικευμένη φροντίδα</w:t>
            </w:r>
          </w:p>
        </w:tc>
        <w:tc>
          <w:tcPr>
            <w:tcW w:w="322" w:type="pct"/>
            <w:textDirection w:val="tbRl"/>
          </w:tcPr>
          <w:p w14:paraId="298D902A" w14:textId="7830A9C0" w:rsidR="0038501C" w:rsidRDefault="0038501C" w:rsidP="007361D2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>Έκτακτες μετακινήσεις</w:t>
            </w:r>
          </w:p>
        </w:tc>
      </w:tr>
      <w:tr w:rsidR="0038501C" w14:paraId="3A1E0322" w14:textId="0D3BDEC4" w:rsidTr="007361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pct"/>
            <w:vAlign w:val="center"/>
          </w:tcPr>
          <w:p w14:paraId="1187C455" w14:textId="77777777" w:rsidR="0038501C" w:rsidRPr="007B36B8" w:rsidRDefault="0038501C" w:rsidP="007361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Pr="00FA2F1B">
              <w:rPr>
                <w:sz w:val="16"/>
                <w:szCs w:val="16"/>
              </w:rPr>
              <w:t>ΑΓ.ΕΛΕΝΗ</w:t>
            </w:r>
            <w:r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331" w:type="pct"/>
          </w:tcPr>
          <w:p w14:paraId="2083BCA2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14:paraId="78E85ED3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1" w:type="pct"/>
          </w:tcPr>
          <w:p w14:paraId="058ACBE7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4" w:type="pct"/>
          </w:tcPr>
          <w:p w14:paraId="38BD0B26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0" w:type="pct"/>
          </w:tcPr>
          <w:p w14:paraId="47618D6A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047B08D5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7F0E8760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601A39A0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4F301CD2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41" w:type="pct"/>
          </w:tcPr>
          <w:p w14:paraId="36BE4DCE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8" w:type="pct"/>
          </w:tcPr>
          <w:p w14:paraId="6B6C7053" w14:textId="7EDE71BD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22" w:type="pct"/>
          </w:tcPr>
          <w:p w14:paraId="4CDDBB3A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8501C" w14:paraId="68A58F21" w14:textId="5E566DF7" w:rsidTr="007361D2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pct"/>
            <w:vAlign w:val="center"/>
          </w:tcPr>
          <w:p w14:paraId="2C6B073E" w14:textId="77777777" w:rsidR="0038501C" w:rsidRPr="007B36B8" w:rsidRDefault="0038501C" w:rsidP="007361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Pr="00FA2F1B">
              <w:rPr>
                <w:sz w:val="16"/>
                <w:szCs w:val="16"/>
              </w:rPr>
              <w:t>ΑΛΕΞΑΝΔΡΕΙΑ</w:t>
            </w:r>
            <w:r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331" w:type="pct"/>
          </w:tcPr>
          <w:p w14:paraId="2101B1D6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14:paraId="59103030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1" w:type="pct"/>
          </w:tcPr>
          <w:p w14:paraId="5D158C49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4" w:type="pct"/>
          </w:tcPr>
          <w:p w14:paraId="1EB3A71C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0" w:type="pct"/>
          </w:tcPr>
          <w:p w14:paraId="6D1EA7CC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4C183A04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58767D80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2FD1ECF6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60A6C2EA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41" w:type="pct"/>
          </w:tcPr>
          <w:p w14:paraId="55A05D9A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8" w:type="pct"/>
          </w:tcPr>
          <w:p w14:paraId="54B96D5E" w14:textId="43A615D5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22" w:type="pct"/>
          </w:tcPr>
          <w:p w14:paraId="34C5912C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8501C" w14:paraId="293B241D" w14:textId="47D3D46F" w:rsidTr="007361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pct"/>
            <w:vAlign w:val="center"/>
          </w:tcPr>
          <w:p w14:paraId="3270D8FA" w14:textId="77777777" w:rsidR="0038501C" w:rsidRPr="007B36B8" w:rsidRDefault="0038501C" w:rsidP="007361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Pr="00FA2F1B">
              <w:rPr>
                <w:sz w:val="16"/>
                <w:szCs w:val="16"/>
              </w:rPr>
              <w:t>ΒΑΓΙΟΧΩΡΙ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331" w:type="pct"/>
          </w:tcPr>
          <w:p w14:paraId="2E40CF8E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14:paraId="0767412C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1" w:type="pct"/>
          </w:tcPr>
          <w:p w14:paraId="1F3BEC82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4" w:type="pct"/>
          </w:tcPr>
          <w:p w14:paraId="58ED018E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0" w:type="pct"/>
          </w:tcPr>
          <w:p w14:paraId="1761859F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134FE0DB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7A71FEF5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47ACA612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39354155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41" w:type="pct"/>
          </w:tcPr>
          <w:p w14:paraId="3A278AFC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8" w:type="pct"/>
          </w:tcPr>
          <w:p w14:paraId="024EEF33" w14:textId="370AF360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22" w:type="pct"/>
          </w:tcPr>
          <w:p w14:paraId="248981E3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8501C" w14:paraId="56E65B7C" w14:textId="5F76C115" w:rsidTr="007361D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pct"/>
            <w:vAlign w:val="center"/>
          </w:tcPr>
          <w:p w14:paraId="5CE522EF" w14:textId="77777777" w:rsidR="0038501C" w:rsidRPr="007B36B8" w:rsidRDefault="0038501C" w:rsidP="007361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Pr="00FA2F1B">
              <w:rPr>
                <w:sz w:val="16"/>
                <w:szCs w:val="16"/>
              </w:rPr>
              <w:t>ΒΕΡΟΙΑ</w:t>
            </w:r>
            <w:r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331" w:type="pct"/>
          </w:tcPr>
          <w:p w14:paraId="5D7A16B8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14:paraId="2FC68043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1" w:type="pct"/>
          </w:tcPr>
          <w:p w14:paraId="6D3367FF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4" w:type="pct"/>
          </w:tcPr>
          <w:p w14:paraId="6829A3C9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0" w:type="pct"/>
          </w:tcPr>
          <w:p w14:paraId="207D437E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0092FAB7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21A8EBF7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26367A80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68444DA4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41" w:type="pct"/>
          </w:tcPr>
          <w:p w14:paraId="7DE712E4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8" w:type="pct"/>
          </w:tcPr>
          <w:p w14:paraId="68712005" w14:textId="3B9929D8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22" w:type="pct"/>
          </w:tcPr>
          <w:p w14:paraId="69DA3079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8501C" w14:paraId="55D51975" w14:textId="552D3015" w:rsidTr="007361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pct"/>
            <w:vAlign w:val="center"/>
          </w:tcPr>
          <w:p w14:paraId="5E508959" w14:textId="77777777" w:rsidR="0038501C" w:rsidRPr="007B36B8" w:rsidRDefault="0038501C" w:rsidP="007361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ΚΥΤ </w:t>
            </w:r>
            <w:r w:rsidRPr="00FA2F1B">
              <w:rPr>
                <w:sz w:val="16"/>
                <w:szCs w:val="16"/>
              </w:rPr>
              <w:t>ΔΙΑΒΑΤ</w:t>
            </w:r>
            <w:r>
              <w:rPr>
                <w:sz w:val="16"/>
                <w:szCs w:val="16"/>
                <w:lang w:val="el-GR"/>
              </w:rPr>
              <w:t>ΩΝ</w:t>
            </w:r>
          </w:p>
        </w:tc>
        <w:tc>
          <w:tcPr>
            <w:tcW w:w="331" w:type="pct"/>
          </w:tcPr>
          <w:p w14:paraId="52B20B59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14:paraId="136A4461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1" w:type="pct"/>
          </w:tcPr>
          <w:p w14:paraId="6ECDF80E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4" w:type="pct"/>
          </w:tcPr>
          <w:p w14:paraId="6EB2217A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0" w:type="pct"/>
          </w:tcPr>
          <w:p w14:paraId="42BB30D8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224D9B1F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1644C723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1FEB6E83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4A7DA72C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41" w:type="pct"/>
          </w:tcPr>
          <w:p w14:paraId="751F7ECB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8" w:type="pct"/>
          </w:tcPr>
          <w:p w14:paraId="67983924" w14:textId="6C46D9D4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22" w:type="pct"/>
          </w:tcPr>
          <w:p w14:paraId="419A7430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8501C" w14:paraId="40EE5B0A" w14:textId="14F6E5B9" w:rsidTr="007361D2">
        <w:trPr>
          <w:trHeight w:val="5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pct"/>
            <w:vAlign w:val="center"/>
          </w:tcPr>
          <w:p w14:paraId="6B3E6F40" w14:textId="77777777" w:rsidR="0038501C" w:rsidRPr="007B36B8" w:rsidRDefault="0038501C" w:rsidP="007361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Pr="00FA2F1B">
              <w:rPr>
                <w:sz w:val="16"/>
                <w:szCs w:val="16"/>
              </w:rPr>
              <w:t>ΔΡΑΜΑ</w:t>
            </w:r>
            <w:r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331" w:type="pct"/>
          </w:tcPr>
          <w:p w14:paraId="553ECA9B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14:paraId="64EF8CED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1" w:type="pct"/>
          </w:tcPr>
          <w:p w14:paraId="54FE3A29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4" w:type="pct"/>
          </w:tcPr>
          <w:p w14:paraId="380A1D79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0" w:type="pct"/>
          </w:tcPr>
          <w:p w14:paraId="771977FB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271CCDE6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1713B1D2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769008BC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41E9CEBA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41" w:type="pct"/>
          </w:tcPr>
          <w:p w14:paraId="10CC8F76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8" w:type="pct"/>
          </w:tcPr>
          <w:p w14:paraId="699980C8" w14:textId="439D9E3E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22" w:type="pct"/>
          </w:tcPr>
          <w:p w14:paraId="5ED797EA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8501C" w14:paraId="6FF750A0" w14:textId="0F4DE4D8" w:rsidTr="007361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pct"/>
            <w:vAlign w:val="center"/>
          </w:tcPr>
          <w:p w14:paraId="13275512" w14:textId="77777777" w:rsidR="0038501C" w:rsidRPr="007B36B8" w:rsidRDefault="0038501C" w:rsidP="007361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Pr="00FA2F1B">
              <w:rPr>
                <w:sz w:val="16"/>
                <w:szCs w:val="16"/>
              </w:rPr>
              <w:t>ΘΕΡΜΟΠΥΛ</w:t>
            </w:r>
            <w:r>
              <w:rPr>
                <w:sz w:val="16"/>
                <w:szCs w:val="16"/>
                <w:lang w:val="el-GR"/>
              </w:rPr>
              <w:t>ΩΝ</w:t>
            </w:r>
          </w:p>
        </w:tc>
        <w:tc>
          <w:tcPr>
            <w:tcW w:w="331" w:type="pct"/>
          </w:tcPr>
          <w:p w14:paraId="66F73D1F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14:paraId="35F0C732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1" w:type="pct"/>
          </w:tcPr>
          <w:p w14:paraId="7116A972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4" w:type="pct"/>
          </w:tcPr>
          <w:p w14:paraId="0D6F63EB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0" w:type="pct"/>
          </w:tcPr>
          <w:p w14:paraId="0558D843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3C6D240F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420D2340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3BC4B46E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06E83857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41" w:type="pct"/>
          </w:tcPr>
          <w:p w14:paraId="17D5E4B8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8" w:type="pct"/>
          </w:tcPr>
          <w:p w14:paraId="0D0E12E3" w14:textId="3D30E535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22" w:type="pct"/>
          </w:tcPr>
          <w:p w14:paraId="3A50DA68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8501C" w14:paraId="69DC7739" w14:textId="0FF48A1B" w:rsidTr="007361D2">
        <w:trPr>
          <w:trHeight w:val="53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pct"/>
            <w:vAlign w:val="center"/>
          </w:tcPr>
          <w:p w14:paraId="7DDCF2DF" w14:textId="77777777" w:rsidR="0038501C" w:rsidRPr="007B36B8" w:rsidRDefault="0038501C" w:rsidP="007361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Pr="00FA2F1B">
              <w:rPr>
                <w:sz w:val="16"/>
                <w:szCs w:val="16"/>
              </w:rPr>
              <w:t>ΘΗΒΑ</w:t>
            </w:r>
            <w:r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331" w:type="pct"/>
          </w:tcPr>
          <w:p w14:paraId="205E52D2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14:paraId="5D9BF4DD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1" w:type="pct"/>
          </w:tcPr>
          <w:p w14:paraId="430DB36D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4" w:type="pct"/>
          </w:tcPr>
          <w:p w14:paraId="7FA94113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0" w:type="pct"/>
          </w:tcPr>
          <w:p w14:paraId="1B3265FF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777FB748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79A74894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3D25807E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7D56A62B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41" w:type="pct"/>
          </w:tcPr>
          <w:p w14:paraId="696E4B2A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8" w:type="pct"/>
          </w:tcPr>
          <w:p w14:paraId="219846AF" w14:textId="5D1428CE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22" w:type="pct"/>
          </w:tcPr>
          <w:p w14:paraId="3362D872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8501C" w14:paraId="6094B4A0" w14:textId="2D1AB22D" w:rsidTr="007361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pct"/>
            <w:vAlign w:val="center"/>
          </w:tcPr>
          <w:p w14:paraId="49D6A2C5" w14:textId="77777777" w:rsidR="0038501C" w:rsidRPr="007B36B8" w:rsidRDefault="0038501C" w:rsidP="007361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Pr="00FA2F1B">
              <w:rPr>
                <w:sz w:val="16"/>
                <w:szCs w:val="16"/>
              </w:rPr>
              <w:t>ΚΑΒΑΛΑ</w:t>
            </w:r>
            <w:r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331" w:type="pct"/>
          </w:tcPr>
          <w:p w14:paraId="4A2F29F8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14:paraId="0E69F719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1" w:type="pct"/>
          </w:tcPr>
          <w:p w14:paraId="1239320E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4" w:type="pct"/>
          </w:tcPr>
          <w:p w14:paraId="374210DD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0" w:type="pct"/>
          </w:tcPr>
          <w:p w14:paraId="7C8DB696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63A2A38F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71698395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242B14FD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0D2C64AC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41" w:type="pct"/>
          </w:tcPr>
          <w:p w14:paraId="53727E98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8" w:type="pct"/>
          </w:tcPr>
          <w:p w14:paraId="77E9D4C6" w14:textId="402E835E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22" w:type="pct"/>
          </w:tcPr>
          <w:p w14:paraId="7432349F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8501C" w14:paraId="52E477B3" w14:textId="577C31B5" w:rsidTr="007361D2">
        <w:trPr>
          <w:trHeight w:val="4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pct"/>
            <w:vAlign w:val="center"/>
          </w:tcPr>
          <w:p w14:paraId="43E25257" w14:textId="77777777" w:rsidR="0038501C" w:rsidRPr="007B36B8" w:rsidRDefault="0038501C" w:rsidP="007361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lastRenderedPageBreak/>
              <w:t xml:space="preserve">ΕΔΠΦΑΑ </w:t>
            </w:r>
            <w:r w:rsidRPr="00FA2F1B">
              <w:rPr>
                <w:sz w:val="16"/>
                <w:szCs w:val="16"/>
              </w:rPr>
              <w:t>ΚΑΤΣΙΚΑ</w:t>
            </w:r>
          </w:p>
        </w:tc>
        <w:tc>
          <w:tcPr>
            <w:tcW w:w="331" w:type="pct"/>
          </w:tcPr>
          <w:p w14:paraId="5C7DA2E1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14:paraId="5ADE7252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1" w:type="pct"/>
          </w:tcPr>
          <w:p w14:paraId="22D492CD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4" w:type="pct"/>
          </w:tcPr>
          <w:p w14:paraId="5010823C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0" w:type="pct"/>
          </w:tcPr>
          <w:p w14:paraId="246127BE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3E3E65BC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7AD1C299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22903272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4ECAE312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41" w:type="pct"/>
          </w:tcPr>
          <w:p w14:paraId="04E614ED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8" w:type="pct"/>
          </w:tcPr>
          <w:p w14:paraId="5C235799" w14:textId="1E036FD6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22" w:type="pct"/>
          </w:tcPr>
          <w:p w14:paraId="528BCBFD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8501C" w14:paraId="4A1F3B15" w14:textId="62CD6B2B" w:rsidTr="007361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pct"/>
            <w:vAlign w:val="center"/>
          </w:tcPr>
          <w:p w14:paraId="21D0F62E" w14:textId="77777777" w:rsidR="0038501C" w:rsidRPr="007B36B8" w:rsidRDefault="0038501C" w:rsidP="007361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Pr="00FA2F1B">
              <w:rPr>
                <w:sz w:val="16"/>
                <w:szCs w:val="16"/>
              </w:rPr>
              <w:t>ΚΟΡΙΝΘΟ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331" w:type="pct"/>
          </w:tcPr>
          <w:p w14:paraId="6881089E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14:paraId="3934814C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1" w:type="pct"/>
          </w:tcPr>
          <w:p w14:paraId="2E5109AA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4" w:type="pct"/>
          </w:tcPr>
          <w:p w14:paraId="75EC9C6A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0" w:type="pct"/>
          </w:tcPr>
          <w:p w14:paraId="113990A9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686F6A80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155598CE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3B838F87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51D8D700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41" w:type="pct"/>
          </w:tcPr>
          <w:p w14:paraId="7347982E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8" w:type="pct"/>
          </w:tcPr>
          <w:p w14:paraId="0FD3C452" w14:textId="36A1ABC6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22" w:type="pct"/>
          </w:tcPr>
          <w:p w14:paraId="7D952B5B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8501C" w14:paraId="4ADE5746" w14:textId="021EC215" w:rsidTr="007361D2">
        <w:trPr>
          <w:trHeight w:val="5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pct"/>
            <w:vAlign w:val="center"/>
          </w:tcPr>
          <w:p w14:paraId="2B2A5E6F" w14:textId="77777777" w:rsidR="0038501C" w:rsidRPr="007B36B8" w:rsidRDefault="0038501C" w:rsidP="007361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Pr="00FA2F1B">
              <w:rPr>
                <w:sz w:val="16"/>
                <w:szCs w:val="16"/>
              </w:rPr>
              <w:t>ΚΟΥΤΣΟΧΕΡΟ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331" w:type="pct"/>
          </w:tcPr>
          <w:p w14:paraId="13759EF2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14:paraId="225F5C7E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1" w:type="pct"/>
          </w:tcPr>
          <w:p w14:paraId="3F6C188D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4" w:type="pct"/>
          </w:tcPr>
          <w:p w14:paraId="30F6BDB4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0" w:type="pct"/>
          </w:tcPr>
          <w:p w14:paraId="04D86C20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7DB8B0E8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3167B7B5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6DE6B308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6C3EF223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41" w:type="pct"/>
          </w:tcPr>
          <w:p w14:paraId="073C9453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8" w:type="pct"/>
          </w:tcPr>
          <w:p w14:paraId="72FF654E" w14:textId="6F9D791F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22" w:type="pct"/>
          </w:tcPr>
          <w:p w14:paraId="71085F3E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8501C" w14:paraId="090EB9D9" w14:textId="69450C24" w:rsidTr="007361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pct"/>
            <w:vAlign w:val="center"/>
          </w:tcPr>
          <w:p w14:paraId="4EC6EEAC" w14:textId="77777777" w:rsidR="0038501C" w:rsidRPr="007B36B8" w:rsidRDefault="0038501C" w:rsidP="007361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Pr="00FA2F1B">
              <w:rPr>
                <w:sz w:val="16"/>
                <w:szCs w:val="16"/>
              </w:rPr>
              <w:t>ΚΥΛΛΗΝΗ</w:t>
            </w:r>
            <w:r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331" w:type="pct"/>
          </w:tcPr>
          <w:p w14:paraId="40BF18F2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14:paraId="7E2CDB4B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1" w:type="pct"/>
          </w:tcPr>
          <w:p w14:paraId="19E5D538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4" w:type="pct"/>
          </w:tcPr>
          <w:p w14:paraId="21317A52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0" w:type="pct"/>
          </w:tcPr>
          <w:p w14:paraId="022E5F61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480DB992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5194EBC2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17E0C1A7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142E0D54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41" w:type="pct"/>
          </w:tcPr>
          <w:p w14:paraId="011B9ECD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8" w:type="pct"/>
          </w:tcPr>
          <w:p w14:paraId="59255A86" w14:textId="16F2F131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22" w:type="pct"/>
          </w:tcPr>
          <w:p w14:paraId="18EFB4D8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8501C" w14:paraId="1D1134AB" w14:textId="2CB84059" w:rsidTr="007361D2">
        <w:trPr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pct"/>
            <w:vAlign w:val="center"/>
          </w:tcPr>
          <w:p w14:paraId="14FC7447" w14:textId="77777777" w:rsidR="0038501C" w:rsidRPr="007B36B8" w:rsidRDefault="0038501C" w:rsidP="007361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ΚΕΔ </w:t>
            </w:r>
            <w:r w:rsidRPr="00FA2F1B">
              <w:rPr>
                <w:sz w:val="16"/>
                <w:szCs w:val="16"/>
              </w:rPr>
              <w:t>ΚΩ</w:t>
            </w:r>
          </w:p>
        </w:tc>
        <w:tc>
          <w:tcPr>
            <w:tcW w:w="331" w:type="pct"/>
          </w:tcPr>
          <w:p w14:paraId="34059558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14:paraId="553F2ABB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1" w:type="pct"/>
          </w:tcPr>
          <w:p w14:paraId="735738FF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4" w:type="pct"/>
          </w:tcPr>
          <w:p w14:paraId="74329282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0" w:type="pct"/>
          </w:tcPr>
          <w:p w14:paraId="532B7971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45DEB366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0B95379C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01BEF564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4A2F9C9B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41" w:type="pct"/>
          </w:tcPr>
          <w:p w14:paraId="2D66CD2A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8" w:type="pct"/>
          </w:tcPr>
          <w:p w14:paraId="76831032" w14:textId="1E93F691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22" w:type="pct"/>
          </w:tcPr>
          <w:p w14:paraId="33896B3A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8501C" w14:paraId="5B58DFE5" w14:textId="62161F13" w:rsidTr="007361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pct"/>
            <w:vAlign w:val="center"/>
          </w:tcPr>
          <w:p w14:paraId="381E4A2E" w14:textId="77777777" w:rsidR="0038501C" w:rsidRPr="007B36B8" w:rsidRDefault="0038501C" w:rsidP="007361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Pr="00FA2F1B">
              <w:rPr>
                <w:sz w:val="16"/>
                <w:szCs w:val="16"/>
              </w:rPr>
              <w:t>ΛΑΓΚΑΔΙΚΙ</w:t>
            </w:r>
            <w:r>
              <w:rPr>
                <w:sz w:val="16"/>
                <w:szCs w:val="16"/>
                <w:lang w:val="el-GR"/>
              </w:rPr>
              <w:t>ΩΝ</w:t>
            </w:r>
          </w:p>
        </w:tc>
        <w:tc>
          <w:tcPr>
            <w:tcW w:w="331" w:type="pct"/>
          </w:tcPr>
          <w:p w14:paraId="7D109A2D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14:paraId="00F7BDE4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1" w:type="pct"/>
          </w:tcPr>
          <w:p w14:paraId="3B3C8BF3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4" w:type="pct"/>
          </w:tcPr>
          <w:p w14:paraId="1CD1C4FE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0" w:type="pct"/>
          </w:tcPr>
          <w:p w14:paraId="367F0FCD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438E08E9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3AF89987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5E30C622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3739EC66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41" w:type="pct"/>
          </w:tcPr>
          <w:p w14:paraId="274176F5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8" w:type="pct"/>
          </w:tcPr>
          <w:p w14:paraId="6E26A370" w14:textId="0D58EB24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22" w:type="pct"/>
          </w:tcPr>
          <w:p w14:paraId="05B31045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8501C" w14:paraId="6DE38FA6" w14:textId="45C96017" w:rsidTr="007361D2">
        <w:trPr>
          <w:trHeight w:val="3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pct"/>
            <w:vAlign w:val="center"/>
          </w:tcPr>
          <w:p w14:paraId="7B9236B8" w14:textId="77777777" w:rsidR="0038501C" w:rsidRPr="007B36B8" w:rsidRDefault="0038501C" w:rsidP="007361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ΚΕΔ </w:t>
            </w:r>
            <w:r w:rsidRPr="00FA2F1B">
              <w:rPr>
                <w:sz w:val="16"/>
                <w:szCs w:val="16"/>
              </w:rPr>
              <w:t>ΛΕΡΟ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331" w:type="pct"/>
          </w:tcPr>
          <w:p w14:paraId="334A2B94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14:paraId="3F76949F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1" w:type="pct"/>
          </w:tcPr>
          <w:p w14:paraId="43307905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4" w:type="pct"/>
          </w:tcPr>
          <w:p w14:paraId="359F85D1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0" w:type="pct"/>
          </w:tcPr>
          <w:p w14:paraId="43DD63F7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1F50C7AF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79094CF4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6B08221F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6C31C14C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41" w:type="pct"/>
          </w:tcPr>
          <w:p w14:paraId="579A50AD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8" w:type="pct"/>
          </w:tcPr>
          <w:p w14:paraId="74DA184F" w14:textId="5782FFC0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22" w:type="pct"/>
          </w:tcPr>
          <w:p w14:paraId="59783197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8501C" w14:paraId="76669BE5" w14:textId="2AB9B741" w:rsidTr="007361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pct"/>
            <w:vAlign w:val="center"/>
          </w:tcPr>
          <w:p w14:paraId="4E0AC45F" w14:textId="77777777" w:rsidR="0038501C" w:rsidRPr="007B36B8" w:rsidRDefault="0038501C" w:rsidP="007361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ΚΕΔ </w:t>
            </w:r>
            <w:r w:rsidRPr="00FA2F1B">
              <w:rPr>
                <w:sz w:val="16"/>
                <w:szCs w:val="16"/>
              </w:rPr>
              <w:t>ΛΕΣΒΟ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331" w:type="pct"/>
          </w:tcPr>
          <w:p w14:paraId="0E1C4E1A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14:paraId="6EECE9E6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1" w:type="pct"/>
          </w:tcPr>
          <w:p w14:paraId="11D60E13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4" w:type="pct"/>
          </w:tcPr>
          <w:p w14:paraId="5BE6A992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0" w:type="pct"/>
          </w:tcPr>
          <w:p w14:paraId="3B04287F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29925D8A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6F1B42F5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30ECFF64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0F35930A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41" w:type="pct"/>
          </w:tcPr>
          <w:p w14:paraId="5A8D9658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8" w:type="pct"/>
          </w:tcPr>
          <w:p w14:paraId="03E4AA51" w14:textId="72B666AB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22" w:type="pct"/>
          </w:tcPr>
          <w:p w14:paraId="31B7F3F5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8501C" w14:paraId="0AC5DA4C" w14:textId="0478B57E" w:rsidTr="007361D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pct"/>
            <w:vAlign w:val="center"/>
          </w:tcPr>
          <w:p w14:paraId="5977A26A" w14:textId="77777777" w:rsidR="0038501C" w:rsidRPr="007B36B8" w:rsidRDefault="0038501C" w:rsidP="007361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ΚΥΤ ΚΑΙ ΕΔΠΦΑΑ </w:t>
            </w:r>
            <w:r w:rsidRPr="00FA2F1B">
              <w:rPr>
                <w:sz w:val="16"/>
                <w:szCs w:val="16"/>
              </w:rPr>
              <w:t>ΜΑΛΑΚΑΣΑ</w:t>
            </w:r>
            <w:r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331" w:type="pct"/>
          </w:tcPr>
          <w:p w14:paraId="5D9EB105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14:paraId="2BF9F7F7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1" w:type="pct"/>
          </w:tcPr>
          <w:p w14:paraId="2FAA8ED5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4" w:type="pct"/>
          </w:tcPr>
          <w:p w14:paraId="3D363B86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0" w:type="pct"/>
          </w:tcPr>
          <w:p w14:paraId="64965BB8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77498C17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5B903DEC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75C26C84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4590F676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41" w:type="pct"/>
          </w:tcPr>
          <w:p w14:paraId="05421F96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8" w:type="pct"/>
          </w:tcPr>
          <w:p w14:paraId="47A47268" w14:textId="2C6DA43A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22" w:type="pct"/>
          </w:tcPr>
          <w:p w14:paraId="25D7640A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8501C" w14:paraId="5C2A3B83" w14:textId="445D9029" w:rsidTr="007361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pct"/>
            <w:vAlign w:val="center"/>
          </w:tcPr>
          <w:p w14:paraId="63545945" w14:textId="77777777" w:rsidR="0038501C" w:rsidRPr="007B36B8" w:rsidRDefault="0038501C" w:rsidP="007361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Pr="00FA2F1B">
              <w:rPr>
                <w:sz w:val="16"/>
                <w:szCs w:val="16"/>
              </w:rPr>
              <w:t>ΟΙΝΟΦΥΤ</w:t>
            </w:r>
            <w:r>
              <w:rPr>
                <w:sz w:val="16"/>
                <w:szCs w:val="16"/>
                <w:lang w:val="el-GR"/>
              </w:rPr>
              <w:t>ΩΝ</w:t>
            </w:r>
          </w:p>
        </w:tc>
        <w:tc>
          <w:tcPr>
            <w:tcW w:w="331" w:type="pct"/>
          </w:tcPr>
          <w:p w14:paraId="35F186BB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14:paraId="0DCA8589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1" w:type="pct"/>
          </w:tcPr>
          <w:p w14:paraId="2D7184D4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4" w:type="pct"/>
          </w:tcPr>
          <w:p w14:paraId="77018B5C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0" w:type="pct"/>
          </w:tcPr>
          <w:p w14:paraId="114C3A2B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34602CE8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68A79D57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5B95E9C8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631C278C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41" w:type="pct"/>
          </w:tcPr>
          <w:p w14:paraId="6B06DC3D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8" w:type="pct"/>
          </w:tcPr>
          <w:p w14:paraId="014C0360" w14:textId="1C57AFFA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22" w:type="pct"/>
          </w:tcPr>
          <w:p w14:paraId="547044D8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8501C" w14:paraId="76DA5FFA" w14:textId="3B7C4A95" w:rsidTr="007361D2">
        <w:trPr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pct"/>
            <w:vAlign w:val="center"/>
          </w:tcPr>
          <w:p w14:paraId="5B39EEED" w14:textId="77777777" w:rsidR="0038501C" w:rsidRPr="007B36B8" w:rsidRDefault="0038501C" w:rsidP="007361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Pr="00FA2F1B">
              <w:rPr>
                <w:sz w:val="16"/>
                <w:szCs w:val="16"/>
              </w:rPr>
              <w:t>ΠΟΛΥΚΑΣΤΡΟ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331" w:type="pct"/>
          </w:tcPr>
          <w:p w14:paraId="588FD356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14:paraId="20AB70E5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1" w:type="pct"/>
          </w:tcPr>
          <w:p w14:paraId="6C16D52F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4" w:type="pct"/>
          </w:tcPr>
          <w:p w14:paraId="42FD5DAA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0" w:type="pct"/>
          </w:tcPr>
          <w:p w14:paraId="0CFF2AB0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341552F1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311BB973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02283012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47C1B368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41" w:type="pct"/>
          </w:tcPr>
          <w:p w14:paraId="46405692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8" w:type="pct"/>
          </w:tcPr>
          <w:p w14:paraId="0FA638B6" w14:textId="18F691B4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22" w:type="pct"/>
          </w:tcPr>
          <w:p w14:paraId="2A460D59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8501C" w14:paraId="092176D4" w14:textId="3BFE5459" w:rsidTr="007361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pct"/>
            <w:vAlign w:val="center"/>
          </w:tcPr>
          <w:p w14:paraId="32A0ED10" w14:textId="77777777" w:rsidR="0038501C" w:rsidRPr="007B36B8" w:rsidRDefault="0038501C" w:rsidP="007361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Pr="00FA2F1B">
              <w:rPr>
                <w:sz w:val="16"/>
                <w:szCs w:val="16"/>
              </w:rPr>
              <w:t>ΠΥΡΓΟ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331" w:type="pct"/>
          </w:tcPr>
          <w:p w14:paraId="62B3405F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14:paraId="11B97A3F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1" w:type="pct"/>
          </w:tcPr>
          <w:p w14:paraId="13936E6C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4" w:type="pct"/>
          </w:tcPr>
          <w:p w14:paraId="19FFED2B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0" w:type="pct"/>
          </w:tcPr>
          <w:p w14:paraId="0A3A4C7D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7994FDEC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63DE2E82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457F6C22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41072220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41" w:type="pct"/>
          </w:tcPr>
          <w:p w14:paraId="3620FAB5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8" w:type="pct"/>
          </w:tcPr>
          <w:p w14:paraId="5DAB2118" w14:textId="6480A403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22" w:type="pct"/>
          </w:tcPr>
          <w:p w14:paraId="26F6AE54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8501C" w14:paraId="26FC9372" w14:textId="64C4B0A4" w:rsidTr="007361D2">
        <w:trPr>
          <w:trHeight w:val="5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pct"/>
            <w:vAlign w:val="center"/>
          </w:tcPr>
          <w:p w14:paraId="63D86613" w14:textId="77777777" w:rsidR="0038501C" w:rsidRPr="007B36B8" w:rsidRDefault="0038501C" w:rsidP="007361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Pr="00FA2F1B">
              <w:rPr>
                <w:sz w:val="16"/>
                <w:szCs w:val="16"/>
              </w:rPr>
              <w:t>ΡΙΤΣΩΝΑ</w:t>
            </w:r>
            <w:r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331" w:type="pct"/>
          </w:tcPr>
          <w:p w14:paraId="7FD0D68B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14:paraId="09C38511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1" w:type="pct"/>
          </w:tcPr>
          <w:p w14:paraId="2CD48650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4" w:type="pct"/>
          </w:tcPr>
          <w:p w14:paraId="70317A2F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0" w:type="pct"/>
          </w:tcPr>
          <w:p w14:paraId="35295616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0DD84AF5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3DC05EFD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11FD5718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04E4C45B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41" w:type="pct"/>
          </w:tcPr>
          <w:p w14:paraId="588D19F0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8" w:type="pct"/>
          </w:tcPr>
          <w:p w14:paraId="1808DC6A" w14:textId="0F415601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22" w:type="pct"/>
          </w:tcPr>
          <w:p w14:paraId="68B97BD6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8501C" w14:paraId="1306214C" w14:textId="70FFD903" w:rsidTr="007361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pct"/>
            <w:vAlign w:val="center"/>
          </w:tcPr>
          <w:p w14:paraId="42B13416" w14:textId="77777777" w:rsidR="0038501C" w:rsidRPr="007B36B8" w:rsidRDefault="0038501C" w:rsidP="007361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ΚΕΔ </w:t>
            </w:r>
            <w:r w:rsidRPr="00FA2F1B">
              <w:rPr>
                <w:sz w:val="16"/>
                <w:szCs w:val="16"/>
              </w:rPr>
              <w:t>ΣΑΜΟ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331" w:type="pct"/>
          </w:tcPr>
          <w:p w14:paraId="23280843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14:paraId="51D1A4C4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1" w:type="pct"/>
          </w:tcPr>
          <w:p w14:paraId="72AAD668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4" w:type="pct"/>
          </w:tcPr>
          <w:p w14:paraId="1EF04081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0" w:type="pct"/>
          </w:tcPr>
          <w:p w14:paraId="01E75DEC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240ADE09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4FF4B4B2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2C083DE2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5D52F9EF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41" w:type="pct"/>
          </w:tcPr>
          <w:p w14:paraId="7813D48E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8" w:type="pct"/>
          </w:tcPr>
          <w:p w14:paraId="79C4EEB2" w14:textId="621C707A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22" w:type="pct"/>
          </w:tcPr>
          <w:p w14:paraId="22352FDE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8501C" w14:paraId="09B0F790" w14:textId="769B84DA" w:rsidTr="007361D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pct"/>
            <w:vAlign w:val="center"/>
          </w:tcPr>
          <w:p w14:paraId="6D38132F" w14:textId="77777777" w:rsidR="0038501C" w:rsidRPr="007B36B8" w:rsidRDefault="0038501C" w:rsidP="007361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ΚΜΚΣΜ </w:t>
            </w:r>
            <w:r w:rsidRPr="00FA2F1B">
              <w:rPr>
                <w:sz w:val="16"/>
                <w:szCs w:val="16"/>
              </w:rPr>
              <w:t>ΣΕΡΡ</w:t>
            </w:r>
            <w:r>
              <w:rPr>
                <w:sz w:val="16"/>
                <w:szCs w:val="16"/>
                <w:lang w:val="el-GR"/>
              </w:rPr>
              <w:t>ΩΝ</w:t>
            </w:r>
          </w:p>
        </w:tc>
        <w:tc>
          <w:tcPr>
            <w:tcW w:w="331" w:type="pct"/>
          </w:tcPr>
          <w:p w14:paraId="1B44E338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14:paraId="3CCD999C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1" w:type="pct"/>
          </w:tcPr>
          <w:p w14:paraId="368ACD57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4" w:type="pct"/>
          </w:tcPr>
          <w:p w14:paraId="05F44A04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0" w:type="pct"/>
          </w:tcPr>
          <w:p w14:paraId="07C832E7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26558B48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3ACD07F2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661C6C58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52B6F2E1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41" w:type="pct"/>
          </w:tcPr>
          <w:p w14:paraId="045920C3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8" w:type="pct"/>
          </w:tcPr>
          <w:p w14:paraId="66B6B0FE" w14:textId="381B24A2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22" w:type="pct"/>
          </w:tcPr>
          <w:p w14:paraId="47448ED7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8501C" w14:paraId="25DA8BA1" w14:textId="7D987EF1" w:rsidTr="007361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pct"/>
            <w:vAlign w:val="center"/>
          </w:tcPr>
          <w:p w14:paraId="65160961" w14:textId="77777777" w:rsidR="0038501C" w:rsidRPr="007B36B8" w:rsidRDefault="0038501C" w:rsidP="007361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ΚΜΚΣΜ </w:t>
            </w:r>
            <w:r w:rsidRPr="00FA2F1B">
              <w:rPr>
                <w:sz w:val="16"/>
                <w:szCs w:val="16"/>
              </w:rPr>
              <w:t>ΣΙΝΤΙΚΗ</w:t>
            </w:r>
            <w:r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331" w:type="pct"/>
          </w:tcPr>
          <w:p w14:paraId="1972C5AD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14:paraId="631645DA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1" w:type="pct"/>
          </w:tcPr>
          <w:p w14:paraId="6882AB63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4" w:type="pct"/>
          </w:tcPr>
          <w:p w14:paraId="77F5E415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0" w:type="pct"/>
          </w:tcPr>
          <w:p w14:paraId="2F3BE1C8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27517BB7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7C03EEF2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1E150596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273DAEE5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41" w:type="pct"/>
          </w:tcPr>
          <w:p w14:paraId="34DBC20D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8" w:type="pct"/>
          </w:tcPr>
          <w:p w14:paraId="3DF2C774" w14:textId="69AD351E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22" w:type="pct"/>
          </w:tcPr>
          <w:p w14:paraId="5E4ACDA6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8501C" w14:paraId="61DC772A" w14:textId="26B50AB5" w:rsidTr="007361D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pct"/>
            <w:vAlign w:val="center"/>
          </w:tcPr>
          <w:p w14:paraId="4C2B54D6" w14:textId="77777777" w:rsidR="0038501C" w:rsidRPr="007B36B8" w:rsidRDefault="0038501C" w:rsidP="007361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Pr="00FA2F1B">
              <w:rPr>
                <w:sz w:val="16"/>
                <w:szCs w:val="16"/>
              </w:rPr>
              <w:t>ΣΧΙΣΤΟ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331" w:type="pct"/>
          </w:tcPr>
          <w:p w14:paraId="35627C2C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14:paraId="1E426314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1" w:type="pct"/>
          </w:tcPr>
          <w:p w14:paraId="73DFA77E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4" w:type="pct"/>
          </w:tcPr>
          <w:p w14:paraId="66297393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0" w:type="pct"/>
          </w:tcPr>
          <w:p w14:paraId="5F43B055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42D0963A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572017BE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0687EE60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785EE660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41" w:type="pct"/>
          </w:tcPr>
          <w:p w14:paraId="5E9F5963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8" w:type="pct"/>
          </w:tcPr>
          <w:p w14:paraId="053BCAB7" w14:textId="6FBA7174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22" w:type="pct"/>
          </w:tcPr>
          <w:p w14:paraId="0A687828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8501C" w14:paraId="0F08F650" w14:textId="0A0ED5AA" w:rsidTr="007361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pct"/>
            <w:vAlign w:val="center"/>
          </w:tcPr>
          <w:p w14:paraId="61D4784C" w14:textId="77777777" w:rsidR="0038501C" w:rsidRPr="007B36B8" w:rsidRDefault="0038501C" w:rsidP="007361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Pr="00FA2F1B">
              <w:rPr>
                <w:sz w:val="16"/>
                <w:szCs w:val="16"/>
              </w:rPr>
              <w:t>ΦΙΛΙΠΠΙΑΔΑ</w:t>
            </w:r>
            <w:r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331" w:type="pct"/>
          </w:tcPr>
          <w:p w14:paraId="2F17E6FC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14:paraId="43051030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1" w:type="pct"/>
          </w:tcPr>
          <w:p w14:paraId="344AD595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4" w:type="pct"/>
          </w:tcPr>
          <w:p w14:paraId="35F08E4B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0" w:type="pct"/>
          </w:tcPr>
          <w:p w14:paraId="688FB2ED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6BD02C93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2C4AF49F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20AC54AE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3A7421C9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41" w:type="pct"/>
          </w:tcPr>
          <w:p w14:paraId="4DCCBED5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8" w:type="pct"/>
          </w:tcPr>
          <w:p w14:paraId="52973CEB" w14:textId="3A0430B1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22" w:type="pct"/>
          </w:tcPr>
          <w:p w14:paraId="76279041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8501C" w14:paraId="3622986A" w14:textId="7095381D" w:rsidTr="007361D2">
        <w:trPr>
          <w:trHeight w:val="4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pct"/>
            <w:vAlign w:val="center"/>
          </w:tcPr>
          <w:p w14:paraId="65DE26F6" w14:textId="77777777" w:rsidR="0038501C" w:rsidRPr="007B36B8" w:rsidRDefault="0038501C" w:rsidP="007361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ΚΥΤ </w:t>
            </w:r>
            <w:r w:rsidRPr="00FA2F1B">
              <w:rPr>
                <w:sz w:val="16"/>
                <w:szCs w:val="16"/>
              </w:rPr>
              <w:t>ΦΥΛΑΚΙΟ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331" w:type="pct"/>
          </w:tcPr>
          <w:p w14:paraId="1689ABA6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14:paraId="3A8AB195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1" w:type="pct"/>
          </w:tcPr>
          <w:p w14:paraId="75CB7665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4" w:type="pct"/>
          </w:tcPr>
          <w:p w14:paraId="1989F5A8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0" w:type="pct"/>
          </w:tcPr>
          <w:p w14:paraId="5CA1F656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4C7425F2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1EE0938D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281C90A2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7A5F1169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41" w:type="pct"/>
          </w:tcPr>
          <w:p w14:paraId="07A661DB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8" w:type="pct"/>
          </w:tcPr>
          <w:p w14:paraId="28894B83" w14:textId="21990D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22" w:type="pct"/>
          </w:tcPr>
          <w:p w14:paraId="2796B28A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8501C" w14:paraId="1E7E9613" w14:textId="1B67460D" w:rsidTr="007361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pct"/>
            <w:vAlign w:val="center"/>
          </w:tcPr>
          <w:p w14:paraId="683DDA58" w14:textId="77777777" w:rsidR="0038501C" w:rsidRPr="00FA2F1B" w:rsidRDefault="0038501C" w:rsidP="007361D2">
            <w:pPr>
              <w:jc w:val="center"/>
              <w:rPr>
                <w:b w:val="0"/>
                <w:bCs w:val="0"/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ΚΕΔ </w:t>
            </w:r>
            <w:r w:rsidRPr="00FA2F1B">
              <w:rPr>
                <w:sz w:val="16"/>
                <w:szCs w:val="16"/>
              </w:rPr>
              <w:t>ΧΙΟ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331" w:type="pct"/>
          </w:tcPr>
          <w:p w14:paraId="27EE58E2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14:paraId="7DD493B0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1" w:type="pct"/>
          </w:tcPr>
          <w:p w14:paraId="5F32D2FA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4" w:type="pct"/>
          </w:tcPr>
          <w:p w14:paraId="3BD4AD64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0" w:type="pct"/>
          </w:tcPr>
          <w:p w14:paraId="690CB6BC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27CB293C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37F99B98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24904413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77FC051C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41" w:type="pct"/>
          </w:tcPr>
          <w:p w14:paraId="6828AFD7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8" w:type="pct"/>
          </w:tcPr>
          <w:p w14:paraId="7DD2E3EA" w14:textId="0AD35320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22" w:type="pct"/>
          </w:tcPr>
          <w:p w14:paraId="63F7250E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8501C" w14:paraId="75843D42" w14:textId="41E3F638" w:rsidTr="007361D2">
        <w:trPr>
          <w:trHeight w:val="4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pct"/>
            <w:vAlign w:val="center"/>
          </w:tcPr>
          <w:p w14:paraId="7950195C" w14:textId="77777777" w:rsidR="0038501C" w:rsidRPr="00FA2F1B" w:rsidRDefault="0038501C" w:rsidP="007361D2">
            <w:pPr>
              <w:jc w:val="center"/>
              <w:rPr>
                <w:b w:val="0"/>
                <w:bCs w:val="0"/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ΚΜΚΣΜ </w:t>
            </w:r>
            <w:r w:rsidRPr="00FA2F1B">
              <w:rPr>
                <w:sz w:val="16"/>
                <w:szCs w:val="16"/>
              </w:rPr>
              <w:t>ΗΡΑΚΛΕΙΟ</w:t>
            </w:r>
            <w:r>
              <w:rPr>
                <w:sz w:val="16"/>
                <w:szCs w:val="16"/>
                <w:lang w:val="el-GR"/>
              </w:rPr>
              <w:t>Υ</w:t>
            </w:r>
            <w:r w:rsidRPr="00FA2F1B">
              <w:rPr>
                <w:sz w:val="16"/>
                <w:szCs w:val="16"/>
              </w:rPr>
              <w:t xml:space="preserve"> </w:t>
            </w:r>
          </w:p>
        </w:tc>
        <w:tc>
          <w:tcPr>
            <w:tcW w:w="331" w:type="pct"/>
          </w:tcPr>
          <w:p w14:paraId="10E9E30C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14:paraId="77B80A50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1" w:type="pct"/>
          </w:tcPr>
          <w:p w14:paraId="6A709FC9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4" w:type="pct"/>
          </w:tcPr>
          <w:p w14:paraId="7DAEE49E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0" w:type="pct"/>
          </w:tcPr>
          <w:p w14:paraId="3985723E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4F7C7D47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75DEF4F1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14E86387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5EB35B8F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41" w:type="pct"/>
          </w:tcPr>
          <w:p w14:paraId="22489DC4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8" w:type="pct"/>
          </w:tcPr>
          <w:p w14:paraId="0567ADD3" w14:textId="6CEB848A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22" w:type="pct"/>
          </w:tcPr>
          <w:p w14:paraId="61699B5B" w14:textId="77777777" w:rsidR="0038501C" w:rsidRPr="007B36B8" w:rsidRDefault="0038501C" w:rsidP="00736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38501C" w14:paraId="10FB1EC9" w14:textId="09B78E4B" w:rsidTr="007361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" w:type="pct"/>
            <w:vAlign w:val="center"/>
          </w:tcPr>
          <w:p w14:paraId="6D2F035C" w14:textId="77777777" w:rsidR="0038501C" w:rsidRPr="00FA2F1B" w:rsidRDefault="0038501C" w:rsidP="007361D2">
            <w:pPr>
              <w:jc w:val="center"/>
              <w:rPr>
                <w:b w:val="0"/>
                <w:bCs w:val="0"/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ΚΜΚΣΜ </w:t>
            </w:r>
            <w:r w:rsidRPr="00FA2F1B">
              <w:rPr>
                <w:sz w:val="16"/>
                <w:szCs w:val="16"/>
              </w:rPr>
              <w:t>ΧΑΝΙ</w:t>
            </w:r>
            <w:r>
              <w:rPr>
                <w:sz w:val="16"/>
                <w:szCs w:val="16"/>
                <w:lang w:val="el-GR"/>
              </w:rPr>
              <w:t>ΩΝ</w:t>
            </w:r>
          </w:p>
        </w:tc>
        <w:tc>
          <w:tcPr>
            <w:tcW w:w="331" w:type="pct"/>
          </w:tcPr>
          <w:p w14:paraId="3FA0E053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14:paraId="19CAAC64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1" w:type="pct"/>
          </w:tcPr>
          <w:p w14:paraId="0F4442CF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4" w:type="pct"/>
          </w:tcPr>
          <w:p w14:paraId="48C3C7CE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80" w:type="pct"/>
          </w:tcPr>
          <w:p w14:paraId="19D5040D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1C0934E0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283E3A29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7" w:type="pct"/>
          </w:tcPr>
          <w:p w14:paraId="06560A1D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18" w:type="pct"/>
          </w:tcPr>
          <w:p w14:paraId="6B656A19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41" w:type="pct"/>
          </w:tcPr>
          <w:p w14:paraId="4EF6BFCE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8" w:type="pct"/>
          </w:tcPr>
          <w:p w14:paraId="764A06FD" w14:textId="28AB4EB2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22" w:type="pct"/>
          </w:tcPr>
          <w:p w14:paraId="61DA7915" w14:textId="77777777" w:rsidR="0038501C" w:rsidRPr="007B36B8" w:rsidRDefault="0038501C" w:rsidP="00736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</w:tbl>
    <w:p w14:paraId="54FEF2AB" w14:textId="77777777" w:rsidR="00F814D5" w:rsidRDefault="00F814D5" w:rsidP="00474D15"/>
    <w:p w14:paraId="3295936B" w14:textId="77777777" w:rsidR="00F814D5" w:rsidRDefault="00F814D5" w:rsidP="00474D15"/>
    <w:p w14:paraId="0D667C9B" w14:textId="77777777" w:rsidR="00F814D5" w:rsidRDefault="00F814D5" w:rsidP="00474D15"/>
    <w:tbl>
      <w:tblPr>
        <w:tblStyle w:val="4-1"/>
        <w:tblW w:w="9428" w:type="dxa"/>
        <w:jc w:val="center"/>
        <w:tblLayout w:type="fixed"/>
        <w:tblLook w:val="04A0" w:firstRow="1" w:lastRow="0" w:firstColumn="1" w:lastColumn="0" w:noHBand="0" w:noVBand="1"/>
      </w:tblPr>
      <w:tblGrid>
        <w:gridCol w:w="1555"/>
        <w:gridCol w:w="888"/>
        <w:gridCol w:w="1089"/>
        <w:gridCol w:w="945"/>
        <w:gridCol w:w="943"/>
        <w:gridCol w:w="284"/>
        <w:gridCol w:w="670"/>
        <w:gridCol w:w="977"/>
        <w:gridCol w:w="866"/>
        <w:gridCol w:w="1197"/>
        <w:gridCol w:w="14"/>
      </w:tblGrid>
      <w:tr w:rsidR="007C2ADD" w:rsidRPr="00AD0FEF" w14:paraId="5482F9B7" w14:textId="428A3442" w:rsidTr="00F652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14:paraId="7C80578C" w14:textId="77777777" w:rsidR="007C2ADD" w:rsidRPr="00FF26E8" w:rsidRDefault="007C2ADD" w:rsidP="00991C5E">
            <w:pPr>
              <w:jc w:val="center"/>
              <w:rPr>
                <w:sz w:val="16"/>
                <w:szCs w:val="16"/>
              </w:rPr>
            </w:pPr>
            <w:r w:rsidRPr="00FF26E8">
              <w:rPr>
                <w:sz w:val="16"/>
                <w:szCs w:val="16"/>
              </w:rPr>
              <w:lastRenderedPageBreak/>
              <w:t>Δομή</w:t>
            </w:r>
          </w:p>
        </w:tc>
        <w:tc>
          <w:tcPr>
            <w:tcW w:w="3865" w:type="dxa"/>
            <w:gridSpan w:val="4"/>
          </w:tcPr>
          <w:p w14:paraId="5A694141" w14:textId="77777777" w:rsidR="007C2ADD" w:rsidRDefault="007C2ADD" w:rsidP="00991C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6"/>
                <w:szCs w:val="16"/>
                <w:lang w:val="el-GR"/>
              </w:rPr>
            </w:pPr>
            <w:proofErr w:type="spellStart"/>
            <w:r w:rsidRPr="007C2ADD">
              <w:rPr>
                <w:sz w:val="16"/>
                <w:szCs w:val="16"/>
                <w:lang w:val="el-GR"/>
              </w:rPr>
              <w:t>Συνταγογραφούμενα</w:t>
            </w:r>
            <w:proofErr w:type="spellEnd"/>
            <w:r w:rsidRPr="007C2ADD">
              <w:rPr>
                <w:sz w:val="16"/>
                <w:szCs w:val="16"/>
                <w:lang w:val="el-GR"/>
              </w:rPr>
              <w:t xml:space="preserve"> Φάρμακα</w:t>
            </w:r>
          </w:p>
          <w:p w14:paraId="34CAA6CF" w14:textId="05F91934" w:rsidR="007C2ADD" w:rsidRPr="007C2ADD" w:rsidRDefault="007C2ADD" w:rsidP="00991C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 xml:space="preserve">Αριθμός τεμαχίων </w:t>
            </w:r>
            <w:r w:rsidR="00F6527F">
              <w:rPr>
                <w:rStyle w:val="aff4"/>
                <w:sz w:val="16"/>
                <w:szCs w:val="16"/>
                <w:lang w:val="el-GR"/>
              </w:rPr>
              <w:footnoteReference w:id="2"/>
            </w:r>
            <w:r>
              <w:rPr>
                <w:sz w:val="16"/>
                <w:szCs w:val="16"/>
                <w:lang w:val="el-GR"/>
              </w:rPr>
              <w:t xml:space="preserve">που: </w:t>
            </w:r>
          </w:p>
        </w:tc>
        <w:tc>
          <w:tcPr>
            <w:tcW w:w="284" w:type="dxa"/>
          </w:tcPr>
          <w:p w14:paraId="1698DE67" w14:textId="77777777" w:rsidR="007C2ADD" w:rsidRPr="007C2ADD" w:rsidRDefault="007C2ADD" w:rsidP="00991C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l-GR"/>
              </w:rPr>
            </w:pPr>
          </w:p>
        </w:tc>
        <w:tc>
          <w:tcPr>
            <w:tcW w:w="3724" w:type="dxa"/>
            <w:gridSpan w:val="5"/>
            <w:vAlign w:val="center"/>
          </w:tcPr>
          <w:p w14:paraId="6144116D" w14:textId="3C294716" w:rsidR="007C2ADD" w:rsidRDefault="007C2ADD" w:rsidP="00991C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6"/>
                <w:szCs w:val="16"/>
                <w:lang w:val="el-GR"/>
              </w:rPr>
            </w:pPr>
            <w:r w:rsidRPr="007C2ADD">
              <w:rPr>
                <w:sz w:val="16"/>
                <w:szCs w:val="16"/>
                <w:lang w:val="el-GR"/>
              </w:rPr>
              <w:t xml:space="preserve">Μη </w:t>
            </w:r>
            <w:proofErr w:type="spellStart"/>
            <w:r w:rsidRPr="007C2ADD">
              <w:rPr>
                <w:sz w:val="16"/>
                <w:szCs w:val="16"/>
                <w:lang w:val="el-GR"/>
              </w:rPr>
              <w:t>Συνταγογραφούμενα</w:t>
            </w:r>
            <w:proofErr w:type="spellEnd"/>
            <w:r w:rsidRPr="007C2ADD">
              <w:rPr>
                <w:sz w:val="16"/>
                <w:szCs w:val="16"/>
                <w:lang w:val="el-GR"/>
              </w:rPr>
              <w:t xml:space="preserve"> Φάρμακα</w:t>
            </w:r>
          </w:p>
          <w:p w14:paraId="4B038DE2" w14:textId="2521F633" w:rsidR="007C2ADD" w:rsidRPr="007C2ADD" w:rsidRDefault="007C2ADD" w:rsidP="00991C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 xml:space="preserve">Αριθμός τεμαχίων που: </w:t>
            </w:r>
          </w:p>
        </w:tc>
      </w:tr>
      <w:tr w:rsidR="00F6527F" w:rsidRPr="000D2ED4" w14:paraId="58E37962" w14:textId="61A256BF" w:rsidTr="00F6527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4" w:type="dxa"/>
          <w:cantSplit/>
          <w:trHeight w:val="14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14:paraId="7A04ADDF" w14:textId="77777777" w:rsidR="00F6527F" w:rsidRPr="007C2ADD" w:rsidRDefault="00F6527F" w:rsidP="00E10A92">
            <w:pPr>
              <w:jc w:val="center"/>
              <w:rPr>
                <w:sz w:val="16"/>
                <w:szCs w:val="16"/>
                <w:lang w:val="el-GR"/>
              </w:rPr>
            </w:pPr>
          </w:p>
        </w:tc>
        <w:tc>
          <w:tcPr>
            <w:tcW w:w="888" w:type="dxa"/>
            <w:textDirection w:val="tbRl"/>
            <w:vAlign w:val="center"/>
          </w:tcPr>
          <w:p w14:paraId="55EE1303" w14:textId="404B5C74" w:rsidR="00F6527F" w:rsidRDefault="00F6527F" w:rsidP="00F6527F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>υπήρχαν σε απόθεμα</w:t>
            </w:r>
          </w:p>
        </w:tc>
        <w:tc>
          <w:tcPr>
            <w:tcW w:w="1089" w:type="dxa"/>
            <w:textDirection w:val="tbRl"/>
            <w:vAlign w:val="center"/>
          </w:tcPr>
          <w:p w14:paraId="208F43FE" w14:textId="2626B731" w:rsidR="00F6527F" w:rsidRPr="00FD1855" w:rsidRDefault="00F6527F" w:rsidP="00F6527F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>παραγγέλθηκαν</w:t>
            </w:r>
          </w:p>
        </w:tc>
        <w:tc>
          <w:tcPr>
            <w:tcW w:w="945" w:type="dxa"/>
            <w:textDirection w:val="tbRl"/>
            <w:vAlign w:val="center"/>
          </w:tcPr>
          <w:p w14:paraId="49AEECD3" w14:textId="364E9F9A" w:rsidR="00F6527F" w:rsidRPr="00FB6EA0" w:rsidRDefault="00F6527F" w:rsidP="00F6527F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>παρελήφθησαν</w:t>
            </w:r>
          </w:p>
        </w:tc>
        <w:tc>
          <w:tcPr>
            <w:tcW w:w="943" w:type="dxa"/>
            <w:textDirection w:val="tbRl"/>
            <w:vAlign w:val="center"/>
          </w:tcPr>
          <w:p w14:paraId="6A37E64E" w14:textId="014DB7C2" w:rsidR="00F6527F" w:rsidRPr="000D2ED4" w:rsidRDefault="00F6527F" w:rsidP="00F6527F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>διανεμήθηκαν (σε ωφελούμενους)</w:t>
            </w:r>
          </w:p>
        </w:tc>
        <w:tc>
          <w:tcPr>
            <w:tcW w:w="284" w:type="dxa"/>
            <w:vMerge w:val="restart"/>
            <w:shd w:val="clear" w:color="auto" w:fill="4F81BD" w:themeFill="accent1"/>
            <w:textDirection w:val="tbRl"/>
            <w:vAlign w:val="center"/>
          </w:tcPr>
          <w:p w14:paraId="3AA7B649" w14:textId="77777777" w:rsidR="00F6527F" w:rsidRDefault="00F6527F" w:rsidP="00F6527F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el-GR"/>
              </w:rPr>
            </w:pPr>
          </w:p>
        </w:tc>
        <w:tc>
          <w:tcPr>
            <w:tcW w:w="670" w:type="dxa"/>
            <w:textDirection w:val="tbRl"/>
            <w:vAlign w:val="center"/>
          </w:tcPr>
          <w:p w14:paraId="3330240B" w14:textId="138A45E2" w:rsidR="00F6527F" w:rsidRPr="000D2ED4" w:rsidRDefault="00F6527F" w:rsidP="00F6527F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>υπήρχαν σε απόθεμα</w:t>
            </w:r>
          </w:p>
        </w:tc>
        <w:tc>
          <w:tcPr>
            <w:tcW w:w="977" w:type="dxa"/>
            <w:textDirection w:val="tbRl"/>
            <w:vAlign w:val="center"/>
          </w:tcPr>
          <w:p w14:paraId="0C45382D" w14:textId="19E43787" w:rsidR="00F6527F" w:rsidRPr="000D2ED4" w:rsidRDefault="00F6527F" w:rsidP="00F6527F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>παραγγέλθηκαν</w:t>
            </w:r>
          </w:p>
        </w:tc>
        <w:tc>
          <w:tcPr>
            <w:tcW w:w="866" w:type="dxa"/>
            <w:textDirection w:val="tbRl"/>
            <w:vAlign w:val="center"/>
          </w:tcPr>
          <w:p w14:paraId="61784C81" w14:textId="6332E5E2" w:rsidR="00F6527F" w:rsidRPr="000D2ED4" w:rsidRDefault="00F6527F" w:rsidP="00F6527F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>παρελήφθησαν</w:t>
            </w:r>
          </w:p>
        </w:tc>
        <w:tc>
          <w:tcPr>
            <w:tcW w:w="1197" w:type="dxa"/>
            <w:textDirection w:val="tbRl"/>
            <w:vAlign w:val="center"/>
          </w:tcPr>
          <w:p w14:paraId="2BE6B92D" w14:textId="32A9FB43" w:rsidR="00F6527F" w:rsidRPr="000D2ED4" w:rsidRDefault="00F6527F" w:rsidP="00F6527F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>διανεμήθηκαν (σε ωφελούμενους)</w:t>
            </w:r>
          </w:p>
        </w:tc>
      </w:tr>
      <w:tr w:rsidR="00F6527F" w14:paraId="03764D50" w14:textId="03624502" w:rsidTr="00F6527F">
        <w:trPr>
          <w:gridAfter w:val="1"/>
          <w:wAfter w:w="14" w:type="dxa"/>
          <w:trHeight w:val="5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14:paraId="3FB2B8C6" w14:textId="7E60FBC5" w:rsidR="00F6527F" w:rsidRPr="00FF26E8" w:rsidRDefault="00F6527F" w:rsidP="00D16D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Pr="00FA2F1B">
              <w:rPr>
                <w:sz w:val="16"/>
                <w:szCs w:val="16"/>
              </w:rPr>
              <w:t>ΑΓ.ΕΛΕΝΗ</w:t>
            </w:r>
            <w:r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888" w:type="dxa"/>
          </w:tcPr>
          <w:p w14:paraId="601FB349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46674EDC" w14:textId="5BE7A131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5" w:type="dxa"/>
          </w:tcPr>
          <w:p w14:paraId="0489AD29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3" w:type="dxa"/>
          </w:tcPr>
          <w:p w14:paraId="40F0176E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shd w:val="clear" w:color="auto" w:fill="4F81BD" w:themeFill="accent1"/>
          </w:tcPr>
          <w:p w14:paraId="4156D792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70" w:type="dxa"/>
            <w:vAlign w:val="center"/>
          </w:tcPr>
          <w:p w14:paraId="044919FA" w14:textId="45D96DD1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77" w:type="dxa"/>
          </w:tcPr>
          <w:p w14:paraId="2BC8F493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866" w:type="dxa"/>
          </w:tcPr>
          <w:p w14:paraId="50581613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97" w:type="dxa"/>
          </w:tcPr>
          <w:p w14:paraId="6BFE1AA4" w14:textId="44D8E864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F6527F" w14:paraId="0E52E1C0" w14:textId="2CFFAB2A" w:rsidTr="00F6527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4" w:type="dxa"/>
          <w:trHeight w:val="4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14:paraId="6C80A018" w14:textId="63FF422B" w:rsidR="00F6527F" w:rsidRPr="00FF26E8" w:rsidRDefault="00F6527F" w:rsidP="00D16D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Pr="00FA2F1B">
              <w:rPr>
                <w:sz w:val="16"/>
                <w:szCs w:val="16"/>
              </w:rPr>
              <w:t>ΑΛΕΞΑΝΔΡΕΙΑ</w:t>
            </w:r>
            <w:r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888" w:type="dxa"/>
          </w:tcPr>
          <w:p w14:paraId="7AEA0777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1D8AB51A" w14:textId="64E3315F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5" w:type="dxa"/>
          </w:tcPr>
          <w:p w14:paraId="57C26DBC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3" w:type="dxa"/>
          </w:tcPr>
          <w:p w14:paraId="0CFCCF76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shd w:val="clear" w:color="auto" w:fill="4F81BD" w:themeFill="accent1"/>
          </w:tcPr>
          <w:p w14:paraId="3B88F868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70" w:type="dxa"/>
            <w:vAlign w:val="center"/>
          </w:tcPr>
          <w:p w14:paraId="6D526E00" w14:textId="7FF6D652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77" w:type="dxa"/>
          </w:tcPr>
          <w:p w14:paraId="106442A5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866" w:type="dxa"/>
          </w:tcPr>
          <w:p w14:paraId="436D60F4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97" w:type="dxa"/>
          </w:tcPr>
          <w:p w14:paraId="675646A4" w14:textId="3CB6948B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F6527F" w14:paraId="68B12FE5" w14:textId="7CCDBF0E" w:rsidTr="00F6527F">
        <w:trPr>
          <w:gridAfter w:val="1"/>
          <w:wAfter w:w="14" w:type="dxa"/>
          <w:trHeight w:val="4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14:paraId="1CAB3E05" w14:textId="00274EF5" w:rsidR="00F6527F" w:rsidRPr="00FF26E8" w:rsidRDefault="00F6527F" w:rsidP="00D16D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Pr="00FA2F1B">
              <w:rPr>
                <w:sz w:val="16"/>
                <w:szCs w:val="16"/>
              </w:rPr>
              <w:t>ΒΑΓΙΟΧΩΡΙ</w:t>
            </w:r>
            <w:r>
              <w:rPr>
                <w:sz w:val="16"/>
                <w:szCs w:val="16"/>
                <w:lang w:val="el-GR"/>
              </w:rPr>
              <w:t>ΟΥ</w:t>
            </w:r>
          </w:p>
        </w:tc>
        <w:tc>
          <w:tcPr>
            <w:tcW w:w="888" w:type="dxa"/>
          </w:tcPr>
          <w:p w14:paraId="16D880E7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7077134A" w14:textId="4739FE2B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5" w:type="dxa"/>
          </w:tcPr>
          <w:p w14:paraId="7E8F3439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3" w:type="dxa"/>
          </w:tcPr>
          <w:p w14:paraId="37993273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shd w:val="clear" w:color="auto" w:fill="4F81BD" w:themeFill="accent1"/>
          </w:tcPr>
          <w:p w14:paraId="4CC85A84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70" w:type="dxa"/>
            <w:vAlign w:val="center"/>
          </w:tcPr>
          <w:p w14:paraId="232BF70B" w14:textId="4CB8134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77" w:type="dxa"/>
          </w:tcPr>
          <w:p w14:paraId="253925F7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866" w:type="dxa"/>
          </w:tcPr>
          <w:p w14:paraId="39AC134D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97" w:type="dxa"/>
          </w:tcPr>
          <w:p w14:paraId="7C277085" w14:textId="705CF83C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F6527F" w14:paraId="75B97D67" w14:textId="5BCCFCDD" w:rsidTr="00F6527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4" w:type="dxa"/>
          <w:trHeight w:val="54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14:paraId="7087484B" w14:textId="6C6BA0E0" w:rsidR="00F6527F" w:rsidRPr="00FF26E8" w:rsidRDefault="00F6527F" w:rsidP="00D16D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Pr="00FA2F1B">
              <w:rPr>
                <w:sz w:val="16"/>
                <w:szCs w:val="16"/>
              </w:rPr>
              <w:t>ΒΕΡΟΙΑ</w:t>
            </w:r>
            <w:r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888" w:type="dxa"/>
          </w:tcPr>
          <w:p w14:paraId="2A8F9D7D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10ED58DD" w14:textId="0D6D0619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5" w:type="dxa"/>
          </w:tcPr>
          <w:p w14:paraId="2B091C06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3" w:type="dxa"/>
          </w:tcPr>
          <w:p w14:paraId="6C6D633C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shd w:val="clear" w:color="auto" w:fill="4F81BD" w:themeFill="accent1"/>
          </w:tcPr>
          <w:p w14:paraId="06DA1225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70" w:type="dxa"/>
            <w:vAlign w:val="center"/>
          </w:tcPr>
          <w:p w14:paraId="7C76D43F" w14:textId="30FD7764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77" w:type="dxa"/>
          </w:tcPr>
          <w:p w14:paraId="5CBBDF5F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866" w:type="dxa"/>
          </w:tcPr>
          <w:p w14:paraId="475A4B9E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97" w:type="dxa"/>
          </w:tcPr>
          <w:p w14:paraId="620D8279" w14:textId="0144CC32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F6527F" w14:paraId="05D593BC" w14:textId="6D7AEBC3" w:rsidTr="00F6527F">
        <w:trPr>
          <w:gridAfter w:val="1"/>
          <w:wAfter w:w="14" w:type="dxa"/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14:paraId="680CD6D2" w14:textId="58150507" w:rsidR="00F6527F" w:rsidRPr="00FF26E8" w:rsidRDefault="00F6527F" w:rsidP="00D16D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ΚΥΤ </w:t>
            </w:r>
            <w:r w:rsidRPr="00FA2F1B">
              <w:rPr>
                <w:sz w:val="16"/>
                <w:szCs w:val="16"/>
              </w:rPr>
              <w:t>ΔΙΑΒΑΤ</w:t>
            </w:r>
            <w:r>
              <w:rPr>
                <w:sz w:val="16"/>
                <w:szCs w:val="16"/>
                <w:lang w:val="el-GR"/>
              </w:rPr>
              <w:t>ΩΝ</w:t>
            </w:r>
          </w:p>
        </w:tc>
        <w:tc>
          <w:tcPr>
            <w:tcW w:w="888" w:type="dxa"/>
          </w:tcPr>
          <w:p w14:paraId="5ACD6E50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4F9A209D" w14:textId="630F3E14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5" w:type="dxa"/>
          </w:tcPr>
          <w:p w14:paraId="2EF6FC70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3" w:type="dxa"/>
          </w:tcPr>
          <w:p w14:paraId="42277B47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shd w:val="clear" w:color="auto" w:fill="4F81BD" w:themeFill="accent1"/>
          </w:tcPr>
          <w:p w14:paraId="0E554F6B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70" w:type="dxa"/>
            <w:vAlign w:val="center"/>
          </w:tcPr>
          <w:p w14:paraId="66E1F735" w14:textId="2B2A3C3A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77" w:type="dxa"/>
          </w:tcPr>
          <w:p w14:paraId="5BD491B6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866" w:type="dxa"/>
          </w:tcPr>
          <w:p w14:paraId="51EC1FC4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97" w:type="dxa"/>
          </w:tcPr>
          <w:p w14:paraId="1FB38AB5" w14:textId="1E70369E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F6527F" w14:paraId="11F66D66" w14:textId="3BBF719D" w:rsidTr="00F6527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4" w:type="dxa"/>
          <w:trHeight w:val="3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14:paraId="6D9140DA" w14:textId="6B43D0D1" w:rsidR="00F6527F" w:rsidRPr="00FF26E8" w:rsidRDefault="00F6527F" w:rsidP="00D16D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Pr="00FA2F1B">
              <w:rPr>
                <w:sz w:val="16"/>
                <w:szCs w:val="16"/>
              </w:rPr>
              <w:t>ΔΡΑΜΑ</w:t>
            </w:r>
            <w:r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888" w:type="dxa"/>
          </w:tcPr>
          <w:p w14:paraId="1DAD98A6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7871D5D1" w14:textId="5341C84A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5" w:type="dxa"/>
          </w:tcPr>
          <w:p w14:paraId="415BE91F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3" w:type="dxa"/>
          </w:tcPr>
          <w:p w14:paraId="108CF9A0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shd w:val="clear" w:color="auto" w:fill="4F81BD" w:themeFill="accent1"/>
          </w:tcPr>
          <w:p w14:paraId="3CC6C0E4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70" w:type="dxa"/>
            <w:vAlign w:val="center"/>
          </w:tcPr>
          <w:p w14:paraId="42249F0C" w14:textId="0DF9A1F4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77" w:type="dxa"/>
          </w:tcPr>
          <w:p w14:paraId="6F156FCB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866" w:type="dxa"/>
          </w:tcPr>
          <w:p w14:paraId="1F5CD690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97" w:type="dxa"/>
          </w:tcPr>
          <w:p w14:paraId="3A766D33" w14:textId="0965BEFE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F6527F" w14:paraId="69E2D2FF" w14:textId="72458F26" w:rsidTr="00F6527F">
        <w:trPr>
          <w:gridAfter w:val="1"/>
          <w:wAfter w:w="14" w:type="dxa"/>
          <w:trHeight w:val="6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14:paraId="35CF93F5" w14:textId="068AA4B9" w:rsidR="00F6527F" w:rsidRPr="00FF26E8" w:rsidRDefault="00F6527F" w:rsidP="00D16D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Pr="00FA2F1B">
              <w:rPr>
                <w:sz w:val="16"/>
                <w:szCs w:val="16"/>
              </w:rPr>
              <w:t>ΘΕΡΜΟΠΥΛ</w:t>
            </w:r>
            <w:r>
              <w:rPr>
                <w:sz w:val="16"/>
                <w:szCs w:val="16"/>
                <w:lang w:val="el-GR"/>
              </w:rPr>
              <w:t>ΩΝ</w:t>
            </w:r>
          </w:p>
        </w:tc>
        <w:tc>
          <w:tcPr>
            <w:tcW w:w="888" w:type="dxa"/>
          </w:tcPr>
          <w:p w14:paraId="787F9570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776BF6CA" w14:textId="13106F04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5" w:type="dxa"/>
          </w:tcPr>
          <w:p w14:paraId="17B8F1CE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3" w:type="dxa"/>
          </w:tcPr>
          <w:p w14:paraId="1456B6FD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shd w:val="clear" w:color="auto" w:fill="4F81BD" w:themeFill="accent1"/>
          </w:tcPr>
          <w:p w14:paraId="25288416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70" w:type="dxa"/>
            <w:vAlign w:val="center"/>
          </w:tcPr>
          <w:p w14:paraId="03E7ACF5" w14:textId="56C38094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77" w:type="dxa"/>
          </w:tcPr>
          <w:p w14:paraId="0C223D12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866" w:type="dxa"/>
          </w:tcPr>
          <w:p w14:paraId="15B1208D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97" w:type="dxa"/>
          </w:tcPr>
          <w:p w14:paraId="71919040" w14:textId="6DD4BF05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F6527F" w14:paraId="36D33A2E" w14:textId="3A91F033" w:rsidTr="00F6527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4" w:type="dxa"/>
          <w:trHeight w:val="5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14:paraId="3DC56FFB" w14:textId="52A1ED2F" w:rsidR="00F6527F" w:rsidRPr="00FF26E8" w:rsidRDefault="00F6527F" w:rsidP="00D16D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Pr="00FA2F1B">
              <w:rPr>
                <w:sz w:val="16"/>
                <w:szCs w:val="16"/>
              </w:rPr>
              <w:t>ΘΗΒΑ</w:t>
            </w:r>
            <w:r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888" w:type="dxa"/>
          </w:tcPr>
          <w:p w14:paraId="5B35AE20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5A65C6E0" w14:textId="11112E9B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5" w:type="dxa"/>
          </w:tcPr>
          <w:p w14:paraId="43F180D4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3" w:type="dxa"/>
          </w:tcPr>
          <w:p w14:paraId="6FC822A7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shd w:val="clear" w:color="auto" w:fill="4F81BD" w:themeFill="accent1"/>
          </w:tcPr>
          <w:p w14:paraId="5652D6E6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70" w:type="dxa"/>
            <w:vAlign w:val="center"/>
          </w:tcPr>
          <w:p w14:paraId="0D8B5F49" w14:textId="27A74019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77" w:type="dxa"/>
          </w:tcPr>
          <w:p w14:paraId="195310CD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866" w:type="dxa"/>
          </w:tcPr>
          <w:p w14:paraId="2205C603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97" w:type="dxa"/>
          </w:tcPr>
          <w:p w14:paraId="0BB8B44A" w14:textId="2ED44FCA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F6527F" w14:paraId="3F9F1C58" w14:textId="7D08D374" w:rsidTr="00F6527F">
        <w:trPr>
          <w:gridAfter w:val="1"/>
          <w:wAfter w:w="14" w:type="dxa"/>
          <w:trHeight w:val="5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14:paraId="606BB533" w14:textId="28D043FA" w:rsidR="00F6527F" w:rsidRPr="00FF26E8" w:rsidRDefault="00F6527F" w:rsidP="00D16D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Pr="00FA2F1B">
              <w:rPr>
                <w:sz w:val="16"/>
                <w:szCs w:val="16"/>
              </w:rPr>
              <w:t>ΚΑΒΑΛΑ</w:t>
            </w:r>
            <w:r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888" w:type="dxa"/>
          </w:tcPr>
          <w:p w14:paraId="7458FDB7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1F13521A" w14:textId="37FCB282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5" w:type="dxa"/>
          </w:tcPr>
          <w:p w14:paraId="3CDE18CF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3" w:type="dxa"/>
          </w:tcPr>
          <w:p w14:paraId="080D60E9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shd w:val="clear" w:color="auto" w:fill="4F81BD" w:themeFill="accent1"/>
          </w:tcPr>
          <w:p w14:paraId="6FC7A467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70" w:type="dxa"/>
            <w:vAlign w:val="center"/>
          </w:tcPr>
          <w:p w14:paraId="43416A7D" w14:textId="40BB62BC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77" w:type="dxa"/>
          </w:tcPr>
          <w:p w14:paraId="31E88DF7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866" w:type="dxa"/>
          </w:tcPr>
          <w:p w14:paraId="41E0BD16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97" w:type="dxa"/>
          </w:tcPr>
          <w:p w14:paraId="56A4F197" w14:textId="63EACDA9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F6527F" w14:paraId="5E4A3F0A" w14:textId="1148ADD4" w:rsidTr="00F6527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4" w:type="dxa"/>
          <w:trHeight w:val="4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14:paraId="560F3B20" w14:textId="3E572F6C" w:rsidR="00F6527F" w:rsidRPr="00FF26E8" w:rsidRDefault="00F6527F" w:rsidP="00D16D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Pr="00FA2F1B">
              <w:rPr>
                <w:sz w:val="16"/>
                <w:szCs w:val="16"/>
              </w:rPr>
              <w:t>ΚΑΤΣΙΚΑ</w:t>
            </w:r>
          </w:p>
        </w:tc>
        <w:tc>
          <w:tcPr>
            <w:tcW w:w="888" w:type="dxa"/>
          </w:tcPr>
          <w:p w14:paraId="76ED3DEF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215C2EB1" w14:textId="6ED4DB48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5" w:type="dxa"/>
          </w:tcPr>
          <w:p w14:paraId="0478674C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3" w:type="dxa"/>
          </w:tcPr>
          <w:p w14:paraId="6C0AF3F0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shd w:val="clear" w:color="auto" w:fill="4F81BD" w:themeFill="accent1"/>
          </w:tcPr>
          <w:p w14:paraId="79B27E31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70" w:type="dxa"/>
            <w:vAlign w:val="center"/>
          </w:tcPr>
          <w:p w14:paraId="6877FDA3" w14:textId="57086FB6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77" w:type="dxa"/>
          </w:tcPr>
          <w:p w14:paraId="384C14BB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866" w:type="dxa"/>
          </w:tcPr>
          <w:p w14:paraId="36BEC14D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97" w:type="dxa"/>
          </w:tcPr>
          <w:p w14:paraId="2C4147FA" w14:textId="62CEE89D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F6527F" w14:paraId="7AA36DEC" w14:textId="2B1C7950" w:rsidTr="00F6527F">
        <w:trPr>
          <w:gridAfter w:val="1"/>
          <w:wAfter w:w="14" w:type="dxa"/>
          <w:trHeight w:val="5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14:paraId="616140E4" w14:textId="21F11AEB" w:rsidR="00F6527F" w:rsidRPr="00FF26E8" w:rsidRDefault="00F6527F" w:rsidP="00D16D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Pr="00FA2F1B">
              <w:rPr>
                <w:sz w:val="16"/>
                <w:szCs w:val="16"/>
              </w:rPr>
              <w:t>ΚΟΡΙΝΘΟ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888" w:type="dxa"/>
          </w:tcPr>
          <w:p w14:paraId="282D17DA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6B0357FF" w14:textId="44A279F2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5" w:type="dxa"/>
          </w:tcPr>
          <w:p w14:paraId="6806A912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3" w:type="dxa"/>
          </w:tcPr>
          <w:p w14:paraId="07C6CD19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shd w:val="clear" w:color="auto" w:fill="4F81BD" w:themeFill="accent1"/>
          </w:tcPr>
          <w:p w14:paraId="7AA2ED10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70" w:type="dxa"/>
            <w:vAlign w:val="center"/>
          </w:tcPr>
          <w:p w14:paraId="7A53C46C" w14:textId="4B1EE0CD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77" w:type="dxa"/>
          </w:tcPr>
          <w:p w14:paraId="74760D60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866" w:type="dxa"/>
          </w:tcPr>
          <w:p w14:paraId="04C08FDF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97" w:type="dxa"/>
          </w:tcPr>
          <w:p w14:paraId="7E66B0B3" w14:textId="3FA3AA14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F6527F" w14:paraId="34430F0A" w14:textId="53ADD561" w:rsidTr="00F6527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4" w:type="dxa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14:paraId="6ABCFF54" w14:textId="25D096FF" w:rsidR="00F6527F" w:rsidRPr="00FF26E8" w:rsidRDefault="00F6527F" w:rsidP="00D16D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Pr="00FA2F1B">
              <w:rPr>
                <w:sz w:val="16"/>
                <w:szCs w:val="16"/>
              </w:rPr>
              <w:t>ΚΟΥΤΣΟΧΕΡΟ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888" w:type="dxa"/>
          </w:tcPr>
          <w:p w14:paraId="23057A5C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6F9C1872" w14:textId="370DAF29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5" w:type="dxa"/>
          </w:tcPr>
          <w:p w14:paraId="2E95C50F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3" w:type="dxa"/>
          </w:tcPr>
          <w:p w14:paraId="4016645C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shd w:val="clear" w:color="auto" w:fill="4F81BD" w:themeFill="accent1"/>
          </w:tcPr>
          <w:p w14:paraId="70DF6E2E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70" w:type="dxa"/>
            <w:vAlign w:val="center"/>
          </w:tcPr>
          <w:p w14:paraId="5262D2EF" w14:textId="19BC88F9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77" w:type="dxa"/>
          </w:tcPr>
          <w:p w14:paraId="14F915FD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866" w:type="dxa"/>
          </w:tcPr>
          <w:p w14:paraId="169C9B65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97" w:type="dxa"/>
          </w:tcPr>
          <w:p w14:paraId="4EDFBE3B" w14:textId="13A75CB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F6527F" w14:paraId="32D69560" w14:textId="3CF74040" w:rsidTr="00F6527F">
        <w:trPr>
          <w:gridAfter w:val="1"/>
          <w:wAfter w:w="14" w:type="dxa"/>
          <w:trHeight w:val="6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14:paraId="0BA4C1E9" w14:textId="274575E3" w:rsidR="00F6527F" w:rsidRPr="00FF26E8" w:rsidRDefault="00F6527F" w:rsidP="00D16D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Pr="00FA2F1B">
              <w:rPr>
                <w:sz w:val="16"/>
                <w:szCs w:val="16"/>
              </w:rPr>
              <w:t>ΚΥΛΛΗΝΗ</w:t>
            </w:r>
            <w:r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888" w:type="dxa"/>
          </w:tcPr>
          <w:p w14:paraId="16FC720F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4AAFC1DD" w14:textId="48163502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5" w:type="dxa"/>
          </w:tcPr>
          <w:p w14:paraId="4CD6664A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3" w:type="dxa"/>
          </w:tcPr>
          <w:p w14:paraId="45AD885A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shd w:val="clear" w:color="auto" w:fill="4F81BD" w:themeFill="accent1"/>
          </w:tcPr>
          <w:p w14:paraId="4F61D2E3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70" w:type="dxa"/>
            <w:vAlign w:val="center"/>
          </w:tcPr>
          <w:p w14:paraId="53AD1A4B" w14:textId="23CB755A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77" w:type="dxa"/>
          </w:tcPr>
          <w:p w14:paraId="55A7DD57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866" w:type="dxa"/>
          </w:tcPr>
          <w:p w14:paraId="58FF72BB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97" w:type="dxa"/>
          </w:tcPr>
          <w:p w14:paraId="7468B01D" w14:textId="12EAE929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F6527F" w14:paraId="6F6EEC1E" w14:textId="45AA765C" w:rsidTr="00F6527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4" w:type="dxa"/>
          <w:trHeight w:val="5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14:paraId="6D2D4D74" w14:textId="54E68892" w:rsidR="00F6527F" w:rsidRPr="00FF26E8" w:rsidRDefault="00F6527F" w:rsidP="00D16D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ΚΕΔ </w:t>
            </w:r>
            <w:r w:rsidRPr="00FA2F1B">
              <w:rPr>
                <w:sz w:val="16"/>
                <w:szCs w:val="16"/>
              </w:rPr>
              <w:t>ΚΩ</w:t>
            </w:r>
          </w:p>
        </w:tc>
        <w:tc>
          <w:tcPr>
            <w:tcW w:w="888" w:type="dxa"/>
          </w:tcPr>
          <w:p w14:paraId="504EB67D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7E014336" w14:textId="78BEF1C9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5" w:type="dxa"/>
          </w:tcPr>
          <w:p w14:paraId="721535EE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3" w:type="dxa"/>
          </w:tcPr>
          <w:p w14:paraId="0842369A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shd w:val="clear" w:color="auto" w:fill="4F81BD" w:themeFill="accent1"/>
          </w:tcPr>
          <w:p w14:paraId="3F9C1B8A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70" w:type="dxa"/>
            <w:vAlign w:val="center"/>
          </w:tcPr>
          <w:p w14:paraId="117C7A5D" w14:textId="18E90CC8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77" w:type="dxa"/>
          </w:tcPr>
          <w:p w14:paraId="613D8FE8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866" w:type="dxa"/>
          </w:tcPr>
          <w:p w14:paraId="2A836BDC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97" w:type="dxa"/>
          </w:tcPr>
          <w:p w14:paraId="378B7D71" w14:textId="221569AA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F6527F" w14:paraId="27D1DC88" w14:textId="23B78ABA" w:rsidTr="00F6527F">
        <w:trPr>
          <w:gridAfter w:val="1"/>
          <w:wAfter w:w="14" w:type="dxa"/>
          <w:trHeight w:val="5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14:paraId="0D652CCB" w14:textId="74DBE05C" w:rsidR="00F6527F" w:rsidRPr="00FF26E8" w:rsidRDefault="00F6527F" w:rsidP="00D16D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Pr="00FA2F1B">
              <w:rPr>
                <w:sz w:val="16"/>
                <w:szCs w:val="16"/>
              </w:rPr>
              <w:t>ΛΑΓΚΑΔΙΚΙ</w:t>
            </w:r>
            <w:r>
              <w:rPr>
                <w:sz w:val="16"/>
                <w:szCs w:val="16"/>
                <w:lang w:val="el-GR"/>
              </w:rPr>
              <w:t>ΩΝ</w:t>
            </w:r>
          </w:p>
        </w:tc>
        <w:tc>
          <w:tcPr>
            <w:tcW w:w="888" w:type="dxa"/>
          </w:tcPr>
          <w:p w14:paraId="5F92D986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7D741ED1" w14:textId="41150CA4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5" w:type="dxa"/>
          </w:tcPr>
          <w:p w14:paraId="1AC50935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3" w:type="dxa"/>
          </w:tcPr>
          <w:p w14:paraId="387EEB9D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shd w:val="clear" w:color="auto" w:fill="4F81BD" w:themeFill="accent1"/>
          </w:tcPr>
          <w:p w14:paraId="4FF68506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70" w:type="dxa"/>
            <w:vAlign w:val="center"/>
          </w:tcPr>
          <w:p w14:paraId="6ACF252B" w14:textId="1CCF18C8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77" w:type="dxa"/>
          </w:tcPr>
          <w:p w14:paraId="2D204474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866" w:type="dxa"/>
          </w:tcPr>
          <w:p w14:paraId="46B7E8E9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97" w:type="dxa"/>
          </w:tcPr>
          <w:p w14:paraId="5351CA40" w14:textId="70DF6F26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F6527F" w14:paraId="7757072A" w14:textId="3A77CE38" w:rsidTr="00F6527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4" w:type="dxa"/>
          <w:trHeight w:val="4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14:paraId="39061543" w14:textId="220398F2" w:rsidR="00F6527F" w:rsidRPr="00FF26E8" w:rsidRDefault="00F6527F" w:rsidP="00D16D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ΚΕΔ </w:t>
            </w:r>
            <w:r w:rsidRPr="00FA2F1B">
              <w:rPr>
                <w:sz w:val="16"/>
                <w:szCs w:val="16"/>
              </w:rPr>
              <w:t>ΛΕΡΟ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888" w:type="dxa"/>
          </w:tcPr>
          <w:p w14:paraId="3229AC63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396A8C99" w14:textId="2DAF1E49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5" w:type="dxa"/>
          </w:tcPr>
          <w:p w14:paraId="083666C8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3" w:type="dxa"/>
          </w:tcPr>
          <w:p w14:paraId="0B6C5053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shd w:val="clear" w:color="auto" w:fill="4F81BD" w:themeFill="accent1"/>
          </w:tcPr>
          <w:p w14:paraId="2DD70F73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70" w:type="dxa"/>
            <w:vAlign w:val="center"/>
          </w:tcPr>
          <w:p w14:paraId="47A09A94" w14:textId="2C1B4948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77" w:type="dxa"/>
          </w:tcPr>
          <w:p w14:paraId="0E109D59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866" w:type="dxa"/>
          </w:tcPr>
          <w:p w14:paraId="0238B809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97" w:type="dxa"/>
          </w:tcPr>
          <w:p w14:paraId="212F06EC" w14:textId="5F8B689A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F6527F" w14:paraId="33A22312" w14:textId="52D6E4A1" w:rsidTr="00F6527F">
        <w:trPr>
          <w:gridAfter w:val="1"/>
          <w:wAfter w:w="14" w:type="dxa"/>
          <w:trHeight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14:paraId="60BAC992" w14:textId="08F24EF4" w:rsidR="00F6527F" w:rsidRPr="00FF26E8" w:rsidRDefault="00F6527F" w:rsidP="00D16D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ΚΕΔ </w:t>
            </w:r>
            <w:r w:rsidRPr="00FA2F1B">
              <w:rPr>
                <w:sz w:val="16"/>
                <w:szCs w:val="16"/>
              </w:rPr>
              <w:t>ΛΕΣΒΟ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888" w:type="dxa"/>
          </w:tcPr>
          <w:p w14:paraId="5485B740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78D3D4DB" w14:textId="5FCCF2A6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5" w:type="dxa"/>
          </w:tcPr>
          <w:p w14:paraId="4E65FA73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3" w:type="dxa"/>
          </w:tcPr>
          <w:p w14:paraId="21F88A9D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shd w:val="clear" w:color="auto" w:fill="4F81BD" w:themeFill="accent1"/>
          </w:tcPr>
          <w:p w14:paraId="4AD8A5FC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70" w:type="dxa"/>
            <w:vAlign w:val="center"/>
          </w:tcPr>
          <w:p w14:paraId="7199C832" w14:textId="61BDD671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77" w:type="dxa"/>
          </w:tcPr>
          <w:p w14:paraId="63E89A9A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866" w:type="dxa"/>
          </w:tcPr>
          <w:p w14:paraId="01B04C3E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97" w:type="dxa"/>
          </w:tcPr>
          <w:p w14:paraId="190DC9C2" w14:textId="52EA4D9C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F6527F" w14:paraId="2F927F26" w14:textId="52B0C6DF" w:rsidTr="00F6527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4" w:type="dxa"/>
          <w:trHeight w:val="5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14:paraId="6E283B95" w14:textId="6A4B66E4" w:rsidR="00F6527F" w:rsidRPr="00FF26E8" w:rsidRDefault="00F6527F" w:rsidP="00D16D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ΚΥΤ ΚΑΙ ΕΔΠΦΑΑ </w:t>
            </w:r>
            <w:r w:rsidRPr="00FA2F1B">
              <w:rPr>
                <w:sz w:val="16"/>
                <w:szCs w:val="16"/>
              </w:rPr>
              <w:t>ΜΑΛΑΚΑΣΑ</w:t>
            </w:r>
            <w:r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888" w:type="dxa"/>
          </w:tcPr>
          <w:p w14:paraId="0FD0BB01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1882BF5D" w14:textId="34893C0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5" w:type="dxa"/>
          </w:tcPr>
          <w:p w14:paraId="0A57D483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3" w:type="dxa"/>
          </w:tcPr>
          <w:p w14:paraId="5A954ED7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shd w:val="clear" w:color="auto" w:fill="4F81BD" w:themeFill="accent1"/>
          </w:tcPr>
          <w:p w14:paraId="469D4CF9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70" w:type="dxa"/>
            <w:vAlign w:val="center"/>
          </w:tcPr>
          <w:p w14:paraId="6AF40C8D" w14:textId="2C6C0234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77" w:type="dxa"/>
          </w:tcPr>
          <w:p w14:paraId="56E30BDA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866" w:type="dxa"/>
          </w:tcPr>
          <w:p w14:paraId="6E9029B6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97" w:type="dxa"/>
          </w:tcPr>
          <w:p w14:paraId="62CA3BC4" w14:textId="60350F13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F6527F" w14:paraId="228F89A8" w14:textId="4E171B42" w:rsidTr="00F6527F">
        <w:trPr>
          <w:gridAfter w:val="1"/>
          <w:wAfter w:w="14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14:paraId="2224AD72" w14:textId="3513B994" w:rsidR="00F6527F" w:rsidRPr="00FF26E8" w:rsidRDefault="00F6527F" w:rsidP="00D16D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Pr="00FA2F1B">
              <w:rPr>
                <w:sz w:val="16"/>
                <w:szCs w:val="16"/>
              </w:rPr>
              <w:t>ΟΙΝΟΦΥΤ</w:t>
            </w:r>
            <w:r>
              <w:rPr>
                <w:sz w:val="16"/>
                <w:szCs w:val="16"/>
                <w:lang w:val="el-GR"/>
              </w:rPr>
              <w:t>ΩΝ</w:t>
            </w:r>
          </w:p>
        </w:tc>
        <w:tc>
          <w:tcPr>
            <w:tcW w:w="888" w:type="dxa"/>
          </w:tcPr>
          <w:p w14:paraId="28FC1E24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741EC3AE" w14:textId="4AAB4ED5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5" w:type="dxa"/>
          </w:tcPr>
          <w:p w14:paraId="2D2B075E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3" w:type="dxa"/>
          </w:tcPr>
          <w:p w14:paraId="159BF3CF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shd w:val="clear" w:color="auto" w:fill="4F81BD" w:themeFill="accent1"/>
          </w:tcPr>
          <w:p w14:paraId="31E47FEA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70" w:type="dxa"/>
            <w:vAlign w:val="center"/>
          </w:tcPr>
          <w:p w14:paraId="5B45DF2C" w14:textId="73BCED32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77" w:type="dxa"/>
          </w:tcPr>
          <w:p w14:paraId="646642C3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866" w:type="dxa"/>
          </w:tcPr>
          <w:p w14:paraId="17859144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97" w:type="dxa"/>
          </w:tcPr>
          <w:p w14:paraId="677D949B" w14:textId="4EE3E2EE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F6527F" w14:paraId="0E00546A" w14:textId="24E7D8C6" w:rsidTr="00F6527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4" w:type="dxa"/>
          <w:trHeight w:val="6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14:paraId="77A0B05E" w14:textId="6CE798C1" w:rsidR="00F6527F" w:rsidRPr="00FF26E8" w:rsidRDefault="00F6527F" w:rsidP="00D16D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Pr="00FA2F1B">
              <w:rPr>
                <w:sz w:val="16"/>
                <w:szCs w:val="16"/>
              </w:rPr>
              <w:t>ΠΟΛΥΚΑΣΤΡΟ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888" w:type="dxa"/>
          </w:tcPr>
          <w:p w14:paraId="4A9ADECF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6A9B0B25" w14:textId="2825BB9B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5" w:type="dxa"/>
          </w:tcPr>
          <w:p w14:paraId="03E64191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3" w:type="dxa"/>
          </w:tcPr>
          <w:p w14:paraId="055B2FCF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shd w:val="clear" w:color="auto" w:fill="4F81BD" w:themeFill="accent1"/>
          </w:tcPr>
          <w:p w14:paraId="2B8C025A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70" w:type="dxa"/>
            <w:vAlign w:val="center"/>
          </w:tcPr>
          <w:p w14:paraId="5907742A" w14:textId="649E64C0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77" w:type="dxa"/>
          </w:tcPr>
          <w:p w14:paraId="4846FCD8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866" w:type="dxa"/>
          </w:tcPr>
          <w:p w14:paraId="3DEC043A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97" w:type="dxa"/>
          </w:tcPr>
          <w:p w14:paraId="6D73DAB3" w14:textId="070DF7E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F6527F" w14:paraId="1C7813D4" w14:textId="7595394B" w:rsidTr="00F6527F">
        <w:trPr>
          <w:gridAfter w:val="1"/>
          <w:wAfter w:w="14" w:type="dxa"/>
          <w:trHeight w:val="3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14:paraId="3DB3223A" w14:textId="154DA17D" w:rsidR="00F6527F" w:rsidRPr="00FF26E8" w:rsidRDefault="00F6527F" w:rsidP="00D16D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lastRenderedPageBreak/>
              <w:t xml:space="preserve">ΕΔΠΦΑΑ </w:t>
            </w:r>
            <w:r w:rsidRPr="00FA2F1B">
              <w:rPr>
                <w:sz w:val="16"/>
                <w:szCs w:val="16"/>
              </w:rPr>
              <w:t>ΠΥΡΓΟ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888" w:type="dxa"/>
          </w:tcPr>
          <w:p w14:paraId="602E24C2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1C34DBFF" w14:textId="06680901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5" w:type="dxa"/>
          </w:tcPr>
          <w:p w14:paraId="277787C5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3" w:type="dxa"/>
          </w:tcPr>
          <w:p w14:paraId="214A77D0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shd w:val="clear" w:color="auto" w:fill="4F81BD" w:themeFill="accent1"/>
          </w:tcPr>
          <w:p w14:paraId="7CBDA9AA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70" w:type="dxa"/>
            <w:vAlign w:val="center"/>
          </w:tcPr>
          <w:p w14:paraId="32E87FB5" w14:textId="6965AD7E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77" w:type="dxa"/>
          </w:tcPr>
          <w:p w14:paraId="708A5AE9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866" w:type="dxa"/>
          </w:tcPr>
          <w:p w14:paraId="0BAB5D03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97" w:type="dxa"/>
          </w:tcPr>
          <w:p w14:paraId="78C3DAC5" w14:textId="01393B7A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F6527F" w14:paraId="4962609E" w14:textId="5C4A1988" w:rsidTr="00F6527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4" w:type="dxa"/>
          <w:trHeight w:val="5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14:paraId="459D7406" w14:textId="4AD7BCF4" w:rsidR="00F6527F" w:rsidRPr="00FF26E8" w:rsidRDefault="00F6527F" w:rsidP="00D16D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Pr="00FA2F1B">
              <w:rPr>
                <w:sz w:val="16"/>
                <w:szCs w:val="16"/>
              </w:rPr>
              <w:t>ΡΙΤΣΩΝΑ</w:t>
            </w:r>
            <w:r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888" w:type="dxa"/>
          </w:tcPr>
          <w:p w14:paraId="2E667361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4478D303" w14:textId="42ED8DD1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5" w:type="dxa"/>
          </w:tcPr>
          <w:p w14:paraId="10510EC5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3" w:type="dxa"/>
          </w:tcPr>
          <w:p w14:paraId="5C107BFD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shd w:val="clear" w:color="auto" w:fill="4F81BD" w:themeFill="accent1"/>
          </w:tcPr>
          <w:p w14:paraId="0CD89E75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70" w:type="dxa"/>
            <w:vAlign w:val="center"/>
          </w:tcPr>
          <w:p w14:paraId="6A43E2D8" w14:textId="5A29B383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77" w:type="dxa"/>
          </w:tcPr>
          <w:p w14:paraId="611B104F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866" w:type="dxa"/>
          </w:tcPr>
          <w:p w14:paraId="5A5DB580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97" w:type="dxa"/>
          </w:tcPr>
          <w:p w14:paraId="21C26514" w14:textId="34F94876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F6527F" w14:paraId="6417F9AC" w14:textId="7A761D32" w:rsidTr="00F6527F">
        <w:trPr>
          <w:gridAfter w:val="1"/>
          <w:wAfter w:w="14" w:type="dxa"/>
          <w:trHeight w:val="3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14:paraId="5E2179AB" w14:textId="1E6AC4F4" w:rsidR="00F6527F" w:rsidRPr="00FF26E8" w:rsidRDefault="00F6527F" w:rsidP="00D16D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ΚΕΔ </w:t>
            </w:r>
            <w:r w:rsidRPr="00FA2F1B">
              <w:rPr>
                <w:sz w:val="16"/>
                <w:szCs w:val="16"/>
              </w:rPr>
              <w:t>ΣΑΜΟ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888" w:type="dxa"/>
          </w:tcPr>
          <w:p w14:paraId="1B7B7BAC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45458105" w14:textId="7D936AF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5" w:type="dxa"/>
          </w:tcPr>
          <w:p w14:paraId="752D3577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3" w:type="dxa"/>
          </w:tcPr>
          <w:p w14:paraId="66E3AED7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shd w:val="clear" w:color="auto" w:fill="4F81BD" w:themeFill="accent1"/>
          </w:tcPr>
          <w:p w14:paraId="3D4E9061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70" w:type="dxa"/>
            <w:vAlign w:val="center"/>
          </w:tcPr>
          <w:p w14:paraId="167365E0" w14:textId="3674E3A9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77" w:type="dxa"/>
          </w:tcPr>
          <w:p w14:paraId="2973C3CA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866" w:type="dxa"/>
          </w:tcPr>
          <w:p w14:paraId="2A403D16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97" w:type="dxa"/>
          </w:tcPr>
          <w:p w14:paraId="204B0BB7" w14:textId="4052241D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F6527F" w14:paraId="6619A37E" w14:textId="3D706616" w:rsidTr="00F6527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4" w:type="dxa"/>
          <w:trHeight w:val="4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14:paraId="06D21746" w14:textId="3F45E9A9" w:rsidR="00F6527F" w:rsidRPr="00FF26E8" w:rsidRDefault="00F6527F" w:rsidP="00D16D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ΚΜΚΣΜ </w:t>
            </w:r>
            <w:r w:rsidRPr="00FA2F1B">
              <w:rPr>
                <w:sz w:val="16"/>
                <w:szCs w:val="16"/>
              </w:rPr>
              <w:t>ΣΕΡΡ</w:t>
            </w:r>
            <w:r>
              <w:rPr>
                <w:sz w:val="16"/>
                <w:szCs w:val="16"/>
                <w:lang w:val="el-GR"/>
              </w:rPr>
              <w:t>ΩΝ</w:t>
            </w:r>
          </w:p>
        </w:tc>
        <w:tc>
          <w:tcPr>
            <w:tcW w:w="888" w:type="dxa"/>
          </w:tcPr>
          <w:p w14:paraId="5AFAEE69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44D39F76" w14:textId="10EC796C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5" w:type="dxa"/>
          </w:tcPr>
          <w:p w14:paraId="3436592A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3" w:type="dxa"/>
          </w:tcPr>
          <w:p w14:paraId="05257102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shd w:val="clear" w:color="auto" w:fill="4F81BD" w:themeFill="accent1"/>
          </w:tcPr>
          <w:p w14:paraId="3A9D96E6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70" w:type="dxa"/>
            <w:vAlign w:val="center"/>
          </w:tcPr>
          <w:p w14:paraId="05995334" w14:textId="3C7A4B0A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77" w:type="dxa"/>
          </w:tcPr>
          <w:p w14:paraId="1C73E894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866" w:type="dxa"/>
          </w:tcPr>
          <w:p w14:paraId="4138F143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97" w:type="dxa"/>
          </w:tcPr>
          <w:p w14:paraId="1C09400C" w14:textId="4892C268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F6527F" w14:paraId="51D825AE" w14:textId="60FFB7CF" w:rsidTr="00F6527F">
        <w:trPr>
          <w:gridAfter w:val="1"/>
          <w:wAfter w:w="14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14:paraId="00A1FC0F" w14:textId="4659F01C" w:rsidR="00F6527F" w:rsidRPr="00FF26E8" w:rsidRDefault="00F6527F" w:rsidP="00D16D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ΚΜΚΣΜ </w:t>
            </w:r>
            <w:r w:rsidRPr="00FA2F1B">
              <w:rPr>
                <w:sz w:val="16"/>
                <w:szCs w:val="16"/>
              </w:rPr>
              <w:t>ΣΙΝΤΙΚΗ</w:t>
            </w:r>
            <w:r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888" w:type="dxa"/>
          </w:tcPr>
          <w:p w14:paraId="0E078D2B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614F7269" w14:textId="4FEE8F98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5" w:type="dxa"/>
          </w:tcPr>
          <w:p w14:paraId="4CBF8819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3" w:type="dxa"/>
          </w:tcPr>
          <w:p w14:paraId="7C76D4BA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shd w:val="clear" w:color="auto" w:fill="4F81BD" w:themeFill="accent1"/>
          </w:tcPr>
          <w:p w14:paraId="7BC4CDBB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70" w:type="dxa"/>
            <w:vAlign w:val="center"/>
          </w:tcPr>
          <w:p w14:paraId="3FE5115E" w14:textId="2CD829B5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77" w:type="dxa"/>
          </w:tcPr>
          <w:p w14:paraId="00E230EE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866" w:type="dxa"/>
          </w:tcPr>
          <w:p w14:paraId="553FD225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97" w:type="dxa"/>
          </w:tcPr>
          <w:p w14:paraId="4D3B73BD" w14:textId="6542F863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F6527F" w14:paraId="3C723AEC" w14:textId="502B4358" w:rsidTr="00F6527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4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14:paraId="6C2A5894" w14:textId="2D9CF0B1" w:rsidR="00F6527F" w:rsidRPr="00FF26E8" w:rsidRDefault="00F6527F" w:rsidP="00D16D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Pr="00FA2F1B">
              <w:rPr>
                <w:sz w:val="16"/>
                <w:szCs w:val="16"/>
              </w:rPr>
              <w:t>ΣΧΙΣΤΟ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888" w:type="dxa"/>
          </w:tcPr>
          <w:p w14:paraId="30A8D1FF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2F9513D6" w14:textId="14EF053E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5" w:type="dxa"/>
          </w:tcPr>
          <w:p w14:paraId="579C55C6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3" w:type="dxa"/>
          </w:tcPr>
          <w:p w14:paraId="01D23A14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shd w:val="clear" w:color="auto" w:fill="4F81BD" w:themeFill="accent1"/>
          </w:tcPr>
          <w:p w14:paraId="5B8650A8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70" w:type="dxa"/>
            <w:vAlign w:val="center"/>
          </w:tcPr>
          <w:p w14:paraId="0526CC24" w14:textId="4024B6D1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77" w:type="dxa"/>
          </w:tcPr>
          <w:p w14:paraId="2BA7D7DF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866" w:type="dxa"/>
          </w:tcPr>
          <w:p w14:paraId="263E68CD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97" w:type="dxa"/>
          </w:tcPr>
          <w:p w14:paraId="26C3666E" w14:textId="72724E9A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F6527F" w14:paraId="48DDDAFE" w14:textId="319856DA" w:rsidTr="00F6527F">
        <w:trPr>
          <w:gridAfter w:val="1"/>
          <w:wAfter w:w="14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14:paraId="054B5245" w14:textId="0A4871F3" w:rsidR="00F6527F" w:rsidRPr="00FF26E8" w:rsidRDefault="00F6527F" w:rsidP="00D16D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Pr="00FA2F1B">
              <w:rPr>
                <w:sz w:val="16"/>
                <w:szCs w:val="16"/>
              </w:rPr>
              <w:t>ΦΙΛΙΠΠΙΑΔΑ</w:t>
            </w:r>
            <w:r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888" w:type="dxa"/>
          </w:tcPr>
          <w:p w14:paraId="2E8FF476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359FCF13" w14:textId="4C1DCEB6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5" w:type="dxa"/>
          </w:tcPr>
          <w:p w14:paraId="457396FF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3" w:type="dxa"/>
          </w:tcPr>
          <w:p w14:paraId="1C47C31D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shd w:val="clear" w:color="auto" w:fill="4F81BD" w:themeFill="accent1"/>
          </w:tcPr>
          <w:p w14:paraId="3CF1C9A9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70" w:type="dxa"/>
            <w:vAlign w:val="center"/>
          </w:tcPr>
          <w:p w14:paraId="4ED7D39C" w14:textId="35669F15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77" w:type="dxa"/>
          </w:tcPr>
          <w:p w14:paraId="734A89B7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866" w:type="dxa"/>
          </w:tcPr>
          <w:p w14:paraId="69BB6D48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97" w:type="dxa"/>
          </w:tcPr>
          <w:p w14:paraId="3C48B95E" w14:textId="508DC495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F6527F" w14:paraId="5C6C058C" w14:textId="5EEEA89E" w:rsidTr="00F6527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4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14:paraId="02271B84" w14:textId="22D98895" w:rsidR="00F6527F" w:rsidRPr="00FF26E8" w:rsidRDefault="00F6527F" w:rsidP="00D16D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ΚΥΤ </w:t>
            </w:r>
            <w:r w:rsidRPr="00FA2F1B">
              <w:rPr>
                <w:sz w:val="16"/>
                <w:szCs w:val="16"/>
              </w:rPr>
              <w:t>ΦΥΛΑΚΙΟ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888" w:type="dxa"/>
          </w:tcPr>
          <w:p w14:paraId="3C60DB57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3157573E" w14:textId="2A1D2D55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5" w:type="dxa"/>
          </w:tcPr>
          <w:p w14:paraId="42D2EF0B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3" w:type="dxa"/>
          </w:tcPr>
          <w:p w14:paraId="7F8BA98D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shd w:val="clear" w:color="auto" w:fill="4F81BD" w:themeFill="accent1"/>
          </w:tcPr>
          <w:p w14:paraId="6E431E16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70" w:type="dxa"/>
            <w:vAlign w:val="center"/>
          </w:tcPr>
          <w:p w14:paraId="7EBAB984" w14:textId="0C59DB6A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77" w:type="dxa"/>
          </w:tcPr>
          <w:p w14:paraId="24C0EDE7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866" w:type="dxa"/>
          </w:tcPr>
          <w:p w14:paraId="3A991AE3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97" w:type="dxa"/>
          </w:tcPr>
          <w:p w14:paraId="04C7A174" w14:textId="1CCB3410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F6527F" w14:paraId="6A039DE2" w14:textId="2122CD93" w:rsidTr="00F6527F">
        <w:trPr>
          <w:gridAfter w:val="1"/>
          <w:wAfter w:w="14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14:paraId="371DAACB" w14:textId="19CA8B96" w:rsidR="00F6527F" w:rsidRPr="00FF26E8" w:rsidRDefault="00F6527F" w:rsidP="00D16D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ΚΕΔ </w:t>
            </w:r>
            <w:r w:rsidRPr="00FA2F1B">
              <w:rPr>
                <w:sz w:val="16"/>
                <w:szCs w:val="16"/>
              </w:rPr>
              <w:t>ΧΙΟ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888" w:type="dxa"/>
          </w:tcPr>
          <w:p w14:paraId="7409176B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082E0CE9" w14:textId="72EC731D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5" w:type="dxa"/>
          </w:tcPr>
          <w:p w14:paraId="34E8A6F1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3" w:type="dxa"/>
          </w:tcPr>
          <w:p w14:paraId="58901AED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shd w:val="clear" w:color="auto" w:fill="4F81BD" w:themeFill="accent1"/>
          </w:tcPr>
          <w:p w14:paraId="61465244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70" w:type="dxa"/>
            <w:vAlign w:val="center"/>
          </w:tcPr>
          <w:p w14:paraId="69B1EDFB" w14:textId="0EAEC19D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77" w:type="dxa"/>
          </w:tcPr>
          <w:p w14:paraId="1E063A10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866" w:type="dxa"/>
          </w:tcPr>
          <w:p w14:paraId="7D902CDD" w14:textId="77777777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97" w:type="dxa"/>
          </w:tcPr>
          <w:p w14:paraId="4F354749" w14:textId="53C9BE23" w:rsidR="00F6527F" w:rsidRPr="00FF26E8" w:rsidRDefault="00F6527F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F6527F" w14:paraId="7A2AF0EF" w14:textId="17672B84" w:rsidTr="00F6527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4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14:paraId="27CCCFEE" w14:textId="2C95800B" w:rsidR="00F6527F" w:rsidRPr="00FF26E8" w:rsidRDefault="00F6527F" w:rsidP="00D16D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ΚΜΚΣΜ </w:t>
            </w:r>
            <w:r w:rsidRPr="00FA2F1B">
              <w:rPr>
                <w:sz w:val="16"/>
                <w:szCs w:val="16"/>
              </w:rPr>
              <w:t>ΗΡΑΚΛΕΙΟ</w:t>
            </w:r>
            <w:r>
              <w:rPr>
                <w:sz w:val="16"/>
                <w:szCs w:val="16"/>
                <w:lang w:val="el-GR"/>
              </w:rPr>
              <w:t>Υ</w:t>
            </w:r>
            <w:r w:rsidRPr="00FA2F1B">
              <w:rPr>
                <w:sz w:val="16"/>
                <w:szCs w:val="16"/>
              </w:rPr>
              <w:t xml:space="preserve"> </w:t>
            </w:r>
          </w:p>
        </w:tc>
        <w:tc>
          <w:tcPr>
            <w:tcW w:w="888" w:type="dxa"/>
          </w:tcPr>
          <w:p w14:paraId="24354AEF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7751955B" w14:textId="51D99BA8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5" w:type="dxa"/>
          </w:tcPr>
          <w:p w14:paraId="39088E0A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3" w:type="dxa"/>
          </w:tcPr>
          <w:p w14:paraId="43C0B8BA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shd w:val="clear" w:color="auto" w:fill="4F81BD" w:themeFill="accent1"/>
          </w:tcPr>
          <w:p w14:paraId="01DC91D2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70" w:type="dxa"/>
            <w:vAlign w:val="center"/>
          </w:tcPr>
          <w:p w14:paraId="0FDBB13B" w14:textId="0F065AF8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77" w:type="dxa"/>
          </w:tcPr>
          <w:p w14:paraId="5AFF246A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866" w:type="dxa"/>
          </w:tcPr>
          <w:p w14:paraId="684F7BFF" w14:textId="77777777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97" w:type="dxa"/>
          </w:tcPr>
          <w:p w14:paraId="6BFD1508" w14:textId="2ED97AF9" w:rsidR="00F6527F" w:rsidRPr="00FF26E8" w:rsidRDefault="00F6527F" w:rsidP="00D16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7C2ADD" w14:paraId="09A6502B" w14:textId="31FDE0E4" w:rsidTr="00DE6F60">
        <w:trPr>
          <w:gridAfter w:val="1"/>
          <w:wAfter w:w="14" w:type="dxa"/>
          <w:trHeight w:val="4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14:paraId="5C69EC1F" w14:textId="76634F77" w:rsidR="007C2ADD" w:rsidRPr="00FF26E8" w:rsidRDefault="007C2ADD" w:rsidP="00D16D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ΚΜΚΣΜ </w:t>
            </w:r>
            <w:r w:rsidRPr="00FA2F1B">
              <w:rPr>
                <w:sz w:val="16"/>
                <w:szCs w:val="16"/>
              </w:rPr>
              <w:t>ΧΑΝΙ</w:t>
            </w:r>
            <w:r>
              <w:rPr>
                <w:sz w:val="16"/>
                <w:szCs w:val="16"/>
                <w:lang w:val="el-GR"/>
              </w:rPr>
              <w:t>ΩΝ</w:t>
            </w:r>
          </w:p>
        </w:tc>
        <w:tc>
          <w:tcPr>
            <w:tcW w:w="888" w:type="dxa"/>
          </w:tcPr>
          <w:p w14:paraId="71114EE1" w14:textId="77777777" w:rsidR="007C2ADD" w:rsidRPr="00FF26E8" w:rsidRDefault="007C2ADD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66943F4B" w14:textId="0F95635B" w:rsidR="007C2ADD" w:rsidRPr="00FF26E8" w:rsidRDefault="007C2ADD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5" w:type="dxa"/>
          </w:tcPr>
          <w:p w14:paraId="5F1A5BD6" w14:textId="77777777" w:rsidR="007C2ADD" w:rsidRPr="00FF26E8" w:rsidRDefault="007C2ADD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43" w:type="dxa"/>
          </w:tcPr>
          <w:p w14:paraId="174F4800" w14:textId="77777777" w:rsidR="007C2ADD" w:rsidRPr="00FF26E8" w:rsidRDefault="007C2ADD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4F81BD" w:themeFill="accent1"/>
          </w:tcPr>
          <w:p w14:paraId="18B49C47" w14:textId="77777777" w:rsidR="007C2ADD" w:rsidRPr="00FF26E8" w:rsidRDefault="007C2ADD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70" w:type="dxa"/>
            <w:vAlign w:val="center"/>
          </w:tcPr>
          <w:p w14:paraId="604D1EE0" w14:textId="3FED9687" w:rsidR="007C2ADD" w:rsidRPr="00FF26E8" w:rsidRDefault="007C2ADD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977" w:type="dxa"/>
          </w:tcPr>
          <w:p w14:paraId="368AFDDB" w14:textId="77777777" w:rsidR="007C2ADD" w:rsidRPr="00FF26E8" w:rsidRDefault="007C2ADD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866" w:type="dxa"/>
          </w:tcPr>
          <w:p w14:paraId="7937FF44" w14:textId="77777777" w:rsidR="007C2ADD" w:rsidRPr="00FF26E8" w:rsidRDefault="007C2ADD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97" w:type="dxa"/>
          </w:tcPr>
          <w:p w14:paraId="73A965B7" w14:textId="6E48C845" w:rsidR="007C2ADD" w:rsidRPr="00FF26E8" w:rsidRDefault="007C2ADD" w:rsidP="00D16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</w:tbl>
    <w:p w14:paraId="7EA034E2" w14:textId="77777777" w:rsidR="00F814D5" w:rsidRDefault="00F814D5" w:rsidP="00474D15"/>
    <w:tbl>
      <w:tblPr>
        <w:tblStyle w:val="4-1"/>
        <w:tblW w:w="5900" w:type="pct"/>
        <w:jc w:val="center"/>
        <w:tblLayout w:type="fixed"/>
        <w:tblLook w:val="04A0" w:firstRow="1" w:lastRow="0" w:firstColumn="1" w:lastColumn="0" w:noHBand="0" w:noVBand="1"/>
      </w:tblPr>
      <w:tblGrid>
        <w:gridCol w:w="2405"/>
        <w:gridCol w:w="1206"/>
        <w:gridCol w:w="894"/>
        <w:gridCol w:w="894"/>
        <w:gridCol w:w="715"/>
        <w:gridCol w:w="61"/>
        <w:gridCol w:w="3163"/>
        <w:gridCol w:w="1073"/>
      </w:tblGrid>
      <w:tr w:rsidR="00474D15" w:rsidRPr="00474D15" w14:paraId="788E6D8B" w14:textId="77777777" w:rsidTr="009A07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393F1B91" w14:textId="77777777" w:rsidR="00474D15" w:rsidRPr="00474D15" w:rsidRDefault="00474D15" w:rsidP="00474D15">
            <w:pPr>
              <w:jc w:val="center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l-GR"/>
              </w:rPr>
            </w:pPr>
            <w:r w:rsidRPr="00474D15">
              <w:rPr>
                <w:rFonts w:ascii="Calibri" w:eastAsia="Times New Roman" w:hAnsi="Calibri" w:cs="Calibri"/>
                <w:color w:val="FFFFFF"/>
                <w:sz w:val="16"/>
                <w:szCs w:val="16"/>
                <w:lang w:val="el-GR"/>
              </w:rPr>
              <w:t>Αριθμός ωφελούμενων που έλαβαν υπηρεσίες ανά:</w:t>
            </w:r>
          </w:p>
        </w:tc>
        <w:tc>
          <w:tcPr>
            <w:tcW w:w="2100" w:type="dxa"/>
            <w:gridSpan w:val="2"/>
          </w:tcPr>
          <w:p w14:paraId="451157D3" w14:textId="77777777" w:rsidR="00474D15" w:rsidRPr="00474D15" w:rsidRDefault="00474D15" w:rsidP="00474D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l-GR"/>
              </w:rPr>
            </w:pPr>
            <w:r w:rsidRPr="00474D15">
              <w:rPr>
                <w:rFonts w:ascii="Calibri" w:eastAsia="Times New Roman" w:hAnsi="Calibri" w:cs="Calibri"/>
                <w:color w:val="FFFFFF"/>
                <w:sz w:val="16"/>
                <w:szCs w:val="16"/>
                <w:lang w:val="el-GR"/>
              </w:rPr>
              <w:t>ΦΥΛΟ</w:t>
            </w:r>
          </w:p>
        </w:tc>
        <w:tc>
          <w:tcPr>
            <w:tcW w:w="1609" w:type="dxa"/>
            <w:gridSpan w:val="2"/>
          </w:tcPr>
          <w:p w14:paraId="456324CD" w14:textId="77777777" w:rsidR="00474D15" w:rsidRPr="00474D15" w:rsidRDefault="00474D15" w:rsidP="00474D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l-GR"/>
              </w:rPr>
            </w:pPr>
            <w:r w:rsidRPr="00474D15">
              <w:rPr>
                <w:rFonts w:ascii="Calibri" w:eastAsia="Times New Roman" w:hAnsi="Calibri" w:cs="Calibri"/>
                <w:color w:val="FFFFFF"/>
                <w:sz w:val="16"/>
                <w:szCs w:val="16"/>
                <w:lang w:val="el-GR"/>
              </w:rPr>
              <w:t>ΗΛΙΚΙΑ</w:t>
            </w:r>
            <w:r w:rsidRPr="00474D15">
              <w:rPr>
                <w:rFonts w:ascii="Calibri" w:eastAsia="Times New Roman" w:hAnsi="Calibri" w:cs="Calibri"/>
                <w:color w:val="FFFFFF"/>
                <w:sz w:val="16"/>
                <w:szCs w:val="16"/>
              </w:rPr>
              <w:t xml:space="preserve"> </w:t>
            </w:r>
            <w:r w:rsidRPr="00474D15">
              <w:rPr>
                <w:rFonts w:ascii="Calibri" w:eastAsia="Times New Roman" w:hAnsi="Calibri" w:cs="Calibri"/>
                <w:b w:val="0"/>
                <w:bCs w:val="0"/>
                <w:color w:val="FFFFFF"/>
                <w:sz w:val="16"/>
                <w:szCs w:val="16"/>
              </w:rPr>
              <w:t>(</w:t>
            </w:r>
            <w:r w:rsidRPr="00474D15">
              <w:rPr>
                <w:rFonts w:ascii="Calibri" w:eastAsia="Times New Roman" w:hAnsi="Calibri" w:cs="Calibri"/>
                <w:b w:val="0"/>
                <w:bCs w:val="0"/>
                <w:color w:val="FFFFFF"/>
                <w:sz w:val="16"/>
                <w:szCs w:val="16"/>
                <w:lang w:val="el-GR"/>
              </w:rPr>
              <w:t>έτη)</w:t>
            </w:r>
          </w:p>
        </w:tc>
        <w:tc>
          <w:tcPr>
            <w:tcW w:w="4297" w:type="dxa"/>
            <w:gridSpan w:val="3"/>
          </w:tcPr>
          <w:p w14:paraId="07879C93" w14:textId="77777777" w:rsidR="00474D15" w:rsidRPr="00474D15" w:rsidRDefault="00474D15" w:rsidP="00474D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l-GR"/>
              </w:rPr>
            </w:pPr>
            <w:r w:rsidRPr="00474D15">
              <w:rPr>
                <w:rFonts w:ascii="Calibri" w:eastAsia="Times New Roman" w:hAnsi="Calibri" w:cs="Calibri"/>
                <w:color w:val="FFFFFF"/>
                <w:sz w:val="16"/>
                <w:szCs w:val="16"/>
                <w:lang w:val="el-GR"/>
              </w:rPr>
              <w:t>ΕΘΝΙΚΟΤΗΤΑ</w:t>
            </w:r>
          </w:p>
        </w:tc>
      </w:tr>
      <w:tr w:rsidR="00474D15" w:rsidRPr="00474D15" w14:paraId="4E93AE2F" w14:textId="77777777" w:rsidTr="009A07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Merge w:val="restart"/>
          </w:tcPr>
          <w:p w14:paraId="0B0D6BE7" w14:textId="77777777" w:rsidR="00474D15" w:rsidRPr="00474D15" w:rsidRDefault="00474D15" w:rsidP="00474D15">
            <w:pPr>
              <w:rPr>
                <w:rFonts w:ascii="Calibri" w:eastAsia="Times New Roman" w:hAnsi="Calibri" w:cs="Calibri"/>
                <w:sz w:val="16"/>
                <w:szCs w:val="16"/>
                <w:lang w:val="el-GR"/>
              </w:rPr>
            </w:pPr>
          </w:p>
        </w:tc>
        <w:tc>
          <w:tcPr>
            <w:tcW w:w="1206" w:type="dxa"/>
          </w:tcPr>
          <w:p w14:paraId="1CF140E1" w14:textId="77777777" w:rsidR="00474D15" w:rsidRPr="00474D15" w:rsidRDefault="00474D15" w:rsidP="00474D1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474D15">
              <w:rPr>
                <w:rFonts w:ascii="Calibri" w:eastAsia="Times New Roman" w:hAnsi="Calibri" w:cs="Calibri"/>
                <w:sz w:val="16"/>
                <w:szCs w:val="16"/>
                <w:lang w:val="el-GR"/>
              </w:rPr>
              <w:t>ΑΡΡΕΝ</w:t>
            </w:r>
          </w:p>
        </w:tc>
        <w:tc>
          <w:tcPr>
            <w:tcW w:w="894" w:type="dxa"/>
          </w:tcPr>
          <w:p w14:paraId="6E52C7E9" w14:textId="77777777" w:rsidR="00474D15" w:rsidRPr="00474D15" w:rsidRDefault="00474D15" w:rsidP="00474D1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894" w:type="dxa"/>
          </w:tcPr>
          <w:p w14:paraId="78CC1D1E" w14:textId="77777777" w:rsidR="00474D15" w:rsidRPr="00474D15" w:rsidRDefault="00474D15" w:rsidP="00474D1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76" w:type="dxa"/>
            <w:gridSpan w:val="2"/>
          </w:tcPr>
          <w:p w14:paraId="49860242" w14:textId="77777777" w:rsidR="00474D15" w:rsidRPr="00474D15" w:rsidRDefault="00474D15" w:rsidP="00474D1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l-GR"/>
              </w:rPr>
            </w:pPr>
          </w:p>
        </w:tc>
        <w:tc>
          <w:tcPr>
            <w:tcW w:w="3163" w:type="dxa"/>
          </w:tcPr>
          <w:p w14:paraId="35116948" w14:textId="77777777" w:rsidR="00474D15" w:rsidRPr="00474D15" w:rsidRDefault="00474D15" w:rsidP="0047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l-GR"/>
              </w:rPr>
            </w:pPr>
            <w:r w:rsidRPr="00474D15">
              <w:rPr>
                <w:rFonts w:ascii="Calibri" w:eastAsia="Times New Roman" w:hAnsi="Calibri" w:cs="Calibri"/>
                <w:sz w:val="16"/>
                <w:szCs w:val="16"/>
                <w:lang w:val="el-GR"/>
              </w:rPr>
              <w:t>ΑΦΓΑΝΙΣΤΑΝ</w:t>
            </w:r>
          </w:p>
        </w:tc>
        <w:tc>
          <w:tcPr>
            <w:tcW w:w="1073" w:type="dxa"/>
          </w:tcPr>
          <w:p w14:paraId="7800B7AF" w14:textId="77777777" w:rsidR="00474D15" w:rsidRPr="00474D15" w:rsidRDefault="00474D15" w:rsidP="00474D1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l-GR"/>
              </w:rPr>
            </w:pPr>
          </w:p>
        </w:tc>
      </w:tr>
      <w:tr w:rsidR="00474D15" w:rsidRPr="00474D15" w14:paraId="5D67E3A9" w14:textId="77777777" w:rsidTr="009A077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Merge/>
          </w:tcPr>
          <w:p w14:paraId="128E136C" w14:textId="77777777" w:rsidR="00474D15" w:rsidRPr="00474D15" w:rsidRDefault="00474D15" w:rsidP="00474D15">
            <w:pPr>
              <w:rPr>
                <w:rFonts w:ascii="Calibri" w:eastAsia="Times New Roman" w:hAnsi="Calibri" w:cs="Calibri"/>
                <w:sz w:val="16"/>
                <w:szCs w:val="16"/>
                <w:lang w:val="el-GR"/>
              </w:rPr>
            </w:pPr>
          </w:p>
        </w:tc>
        <w:tc>
          <w:tcPr>
            <w:tcW w:w="1206" w:type="dxa"/>
          </w:tcPr>
          <w:p w14:paraId="6F8BE19C" w14:textId="77777777" w:rsidR="00474D15" w:rsidRPr="00474D15" w:rsidRDefault="00474D15" w:rsidP="00474D1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474D15">
              <w:rPr>
                <w:rFonts w:ascii="Calibri" w:eastAsia="Times New Roman" w:hAnsi="Calibri" w:cs="Calibri"/>
                <w:sz w:val="16"/>
                <w:szCs w:val="16"/>
                <w:lang w:val="el-GR"/>
              </w:rPr>
              <w:t>ΘΗΛΥ</w:t>
            </w:r>
          </w:p>
        </w:tc>
        <w:tc>
          <w:tcPr>
            <w:tcW w:w="894" w:type="dxa"/>
          </w:tcPr>
          <w:p w14:paraId="645B1388" w14:textId="77777777" w:rsidR="00474D15" w:rsidRPr="00474D15" w:rsidRDefault="00474D15" w:rsidP="00474D1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894" w:type="dxa"/>
          </w:tcPr>
          <w:p w14:paraId="15093DF9" w14:textId="77777777" w:rsidR="00474D15" w:rsidRPr="00474D15" w:rsidRDefault="00474D15" w:rsidP="00474D1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76" w:type="dxa"/>
            <w:gridSpan w:val="2"/>
          </w:tcPr>
          <w:p w14:paraId="1E9B2CB6" w14:textId="77777777" w:rsidR="00474D15" w:rsidRPr="00474D15" w:rsidRDefault="00474D15" w:rsidP="00474D1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Arial"/>
                <w:sz w:val="16"/>
                <w:szCs w:val="16"/>
                <w:lang w:val="el-GR"/>
              </w:rPr>
            </w:pPr>
          </w:p>
        </w:tc>
        <w:tc>
          <w:tcPr>
            <w:tcW w:w="3163" w:type="dxa"/>
          </w:tcPr>
          <w:p w14:paraId="420EFEE2" w14:textId="77777777" w:rsidR="00474D15" w:rsidRPr="00474D15" w:rsidRDefault="00474D15" w:rsidP="0047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l-GR"/>
              </w:rPr>
            </w:pPr>
            <w:r w:rsidRPr="00474D15">
              <w:rPr>
                <w:rFonts w:ascii="Calibri" w:eastAsia="Times New Roman" w:hAnsi="Calibri" w:cs="Calibri"/>
                <w:sz w:val="16"/>
                <w:szCs w:val="16"/>
                <w:lang w:val="el-GR"/>
              </w:rPr>
              <w:t>ΑΡΑΒΙΚΗ ΔΗΜΟΚΡΑΤΙΑ ΤΗΣ ΣΥΡΙΑΣ</w:t>
            </w:r>
          </w:p>
        </w:tc>
        <w:tc>
          <w:tcPr>
            <w:tcW w:w="1073" w:type="dxa"/>
          </w:tcPr>
          <w:p w14:paraId="545509DA" w14:textId="77777777" w:rsidR="00474D15" w:rsidRPr="00474D15" w:rsidRDefault="00474D15" w:rsidP="00474D1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l-GR"/>
              </w:rPr>
            </w:pPr>
          </w:p>
        </w:tc>
      </w:tr>
      <w:tr w:rsidR="00474D15" w:rsidRPr="00474D15" w14:paraId="676AADD9" w14:textId="77777777" w:rsidTr="009A07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Merge/>
          </w:tcPr>
          <w:p w14:paraId="7595A0B5" w14:textId="77777777" w:rsidR="00474D15" w:rsidRPr="00474D15" w:rsidRDefault="00474D15" w:rsidP="00474D15">
            <w:pPr>
              <w:rPr>
                <w:rFonts w:ascii="Calibri" w:eastAsia="Times New Roman" w:hAnsi="Calibri" w:cs="Calibri"/>
                <w:sz w:val="16"/>
                <w:szCs w:val="16"/>
                <w:lang w:val="el-GR"/>
              </w:rPr>
            </w:pPr>
          </w:p>
        </w:tc>
        <w:tc>
          <w:tcPr>
            <w:tcW w:w="1206" w:type="dxa"/>
            <w:vMerge w:val="restart"/>
          </w:tcPr>
          <w:p w14:paraId="0843498D" w14:textId="77777777" w:rsidR="00474D15" w:rsidRPr="00474D15" w:rsidRDefault="00474D15" w:rsidP="0047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l-GR"/>
              </w:rPr>
            </w:pPr>
          </w:p>
        </w:tc>
        <w:tc>
          <w:tcPr>
            <w:tcW w:w="894" w:type="dxa"/>
            <w:vMerge w:val="restart"/>
          </w:tcPr>
          <w:p w14:paraId="18695B33" w14:textId="77777777" w:rsidR="00474D15" w:rsidRPr="00474D15" w:rsidRDefault="00474D15" w:rsidP="00474D1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894" w:type="dxa"/>
          </w:tcPr>
          <w:p w14:paraId="1CDC771D" w14:textId="77777777" w:rsidR="00474D15" w:rsidRPr="00474D15" w:rsidRDefault="00474D15" w:rsidP="00474D1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76" w:type="dxa"/>
            <w:gridSpan w:val="2"/>
          </w:tcPr>
          <w:p w14:paraId="50D2673B" w14:textId="77777777" w:rsidR="00474D15" w:rsidRPr="00474D15" w:rsidRDefault="00474D15" w:rsidP="00474D1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Arial"/>
                <w:sz w:val="16"/>
                <w:szCs w:val="16"/>
                <w:lang w:val="el-GR"/>
              </w:rPr>
            </w:pPr>
          </w:p>
        </w:tc>
        <w:tc>
          <w:tcPr>
            <w:tcW w:w="3163" w:type="dxa"/>
          </w:tcPr>
          <w:p w14:paraId="32CF1827" w14:textId="77777777" w:rsidR="00474D15" w:rsidRPr="00474D15" w:rsidRDefault="00474D15" w:rsidP="0047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l-GR"/>
              </w:rPr>
            </w:pPr>
            <w:r w:rsidRPr="00474D15">
              <w:rPr>
                <w:rFonts w:ascii="Calibri" w:eastAsia="Times New Roman" w:hAnsi="Calibri" w:cs="Calibri"/>
                <w:sz w:val="16"/>
                <w:szCs w:val="16"/>
                <w:lang w:val="el-GR"/>
              </w:rPr>
              <w:t>ΣΟΥΔΑΝ</w:t>
            </w:r>
          </w:p>
        </w:tc>
        <w:tc>
          <w:tcPr>
            <w:tcW w:w="1073" w:type="dxa"/>
          </w:tcPr>
          <w:p w14:paraId="4DDE6237" w14:textId="77777777" w:rsidR="00474D15" w:rsidRPr="00474D15" w:rsidRDefault="00474D15" w:rsidP="00474D1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l-GR"/>
              </w:rPr>
            </w:pPr>
          </w:p>
        </w:tc>
      </w:tr>
      <w:tr w:rsidR="00474D15" w:rsidRPr="00474D15" w14:paraId="17693696" w14:textId="77777777" w:rsidTr="009A077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Merge/>
          </w:tcPr>
          <w:p w14:paraId="029C3DD2" w14:textId="77777777" w:rsidR="00474D15" w:rsidRPr="00474D15" w:rsidRDefault="00474D15" w:rsidP="00474D15">
            <w:pPr>
              <w:rPr>
                <w:rFonts w:ascii="Calibri" w:eastAsia="Times New Roman" w:hAnsi="Calibri" w:cs="Calibri"/>
                <w:sz w:val="16"/>
                <w:szCs w:val="16"/>
                <w:lang w:val="el-GR"/>
              </w:rPr>
            </w:pPr>
          </w:p>
        </w:tc>
        <w:tc>
          <w:tcPr>
            <w:tcW w:w="1206" w:type="dxa"/>
            <w:vMerge/>
          </w:tcPr>
          <w:p w14:paraId="3EFC488D" w14:textId="77777777" w:rsidR="00474D15" w:rsidRPr="00474D15" w:rsidRDefault="00474D15" w:rsidP="0047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l-GR"/>
              </w:rPr>
            </w:pPr>
          </w:p>
        </w:tc>
        <w:tc>
          <w:tcPr>
            <w:tcW w:w="894" w:type="dxa"/>
            <w:vMerge/>
          </w:tcPr>
          <w:p w14:paraId="6F7829F4" w14:textId="77777777" w:rsidR="00474D15" w:rsidRPr="00474D15" w:rsidRDefault="00474D15" w:rsidP="00474D1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894" w:type="dxa"/>
          </w:tcPr>
          <w:p w14:paraId="6FEE7996" w14:textId="77777777" w:rsidR="00474D15" w:rsidRPr="00474D15" w:rsidRDefault="00474D15" w:rsidP="00474D1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76" w:type="dxa"/>
            <w:gridSpan w:val="2"/>
          </w:tcPr>
          <w:p w14:paraId="2ABB6AC0" w14:textId="77777777" w:rsidR="00474D15" w:rsidRPr="00474D15" w:rsidRDefault="00474D15" w:rsidP="00474D1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Arial"/>
                <w:sz w:val="16"/>
                <w:szCs w:val="16"/>
                <w:lang w:val="el-GR"/>
              </w:rPr>
            </w:pPr>
          </w:p>
        </w:tc>
        <w:tc>
          <w:tcPr>
            <w:tcW w:w="3163" w:type="dxa"/>
          </w:tcPr>
          <w:p w14:paraId="72FB19F2" w14:textId="77777777" w:rsidR="00474D15" w:rsidRPr="00474D15" w:rsidRDefault="00474D15" w:rsidP="0047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l-GR"/>
              </w:rPr>
            </w:pPr>
            <w:r w:rsidRPr="00474D15">
              <w:rPr>
                <w:rFonts w:ascii="Calibri" w:eastAsia="Times New Roman" w:hAnsi="Calibri" w:cs="Calibri"/>
                <w:sz w:val="16"/>
                <w:szCs w:val="16"/>
                <w:lang w:val="el-GR"/>
              </w:rPr>
              <w:t>ΑΙΓΥΠΤΟΣ</w:t>
            </w:r>
          </w:p>
        </w:tc>
        <w:tc>
          <w:tcPr>
            <w:tcW w:w="1073" w:type="dxa"/>
          </w:tcPr>
          <w:p w14:paraId="261F3CB8" w14:textId="77777777" w:rsidR="00474D15" w:rsidRPr="00474D15" w:rsidRDefault="00474D15" w:rsidP="00474D1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l-GR"/>
              </w:rPr>
            </w:pPr>
          </w:p>
        </w:tc>
      </w:tr>
      <w:tr w:rsidR="00474D15" w:rsidRPr="00474D15" w14:paraId="2AB8F025" w14:textId="77777777" w:rsidTr="009A07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Merge/>
          </w:tcPr>
          <w:p w14:paraId="3A5FE6DE" w14:textId="77777777" w:rsidR="00474D15" w:rsidRPr="00474D15" w:rsidRDefault="00474D15" w:rsidP="00474D15">
            <w:pPr>
              <w:rPr>
                <w:rFonts w:ascii="Calibri" w:eastAsia="Times New Roman" w:hAnsi="Calibri" w:cs="Calibri"/>
                <w:sz w:val="16"/>
                <w:szCs w:val="16"/>
                <w:lang w:val="el-GR"/>
              </w:rPr>
            </w:pPr>
          </w:p>
        </w:tc>
        <w:tc>
          <w:tcPr>
            <w:tcW w:w="1206" w:type="dxa"/>
            <w:vMerge/>
          </w:tcPr>
          <w:p w14:paraId="0C28AC57" w14:textId="77777777" w:rsidR="00474D15" w:rsidRPr="00474D15" w:rsidRDefault="00474D15" w:rsidP="0047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l-GR"/>
              </w:rPr>
            </w:pPr>
          </w:p>
        </w:tc>
        <w:tc>
          <w:tcPr>
            <w:tcW w:w="894" w:type="dxa"/>
            <w:vMerge/>
          </w:tcPr>
          <w:p w14:paraId="0F684958" w14:textId="77777777" w:rsidR="00474D15" w:rsidRPr="00474D15" w:rsidRDefault="00474D15" w:rsidP="00474D1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894" w:type="dxa"/>
          </w:tcPr>
          <w:p w14:paraId="2ED2703D" w14:textId="77777777" w:rsidR="00474D15" w:rsidRPr="00474D15" w:rsidRDefault="00474D15" w:rsidP="00474D1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76" w:type="dxa"/>
            <w:gridSpan w:val="2"/>
          </w:tcPr>
          <w:p w14:paraId="5A28A1A2" w14:textId="77777777" w:rsidR="00474D15" w:rsidRPr="00474D15" w:rsidRDefault="00474D15" w:rsidP="00474D1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Arial"/>
                <w:sz w:val="16"/>
                <w:szCs w:val="16"/>
                <w:lang w:val="el-GR"/>
              </w:rPr>
            </w:pPr>
          </w:p>
        </w:tc>
        <w:tc>
          <w:tcPr>
            <w:tcW w:w="3163" w:type="dxa"/>
          </w:tcPr>
          <w:p w14:paraId="63CDBD02" w14:textId="77777777" w:rsidR="00474D15" w:rsidRPr="00474D15" w:rsidRDefault="00474D15" w:rsidP="0047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l-GR"/>
              </w:rPr>
            </w:pPr>
            <w:r w:rsidRPr="00474D15">
              <w:rPr>
                <w:rFonts w:ascii="Calibri" w:eastAsia="Times New Roman" w:hAnsi="Calibri" w:cs="Calibri"/>
                <w:sz w:val="16"/>
                <w:szCs w:val="16"/>
                <w:lang w:val="el-GR"/>
              </w:rPr>
              <w:t>ΣΙΕΡΡΑ ΛΕΟΝΕ</w:t>
            </w:r>
          </w:p>
        </w:tc>
        <w:tc>
          <w:tcPr>
            <w:tcW w:w="1073" w:type="dxa"/>
          </w:tcPr>
          <w:p w14:paraId="66D8EAEA" w14:textId="77777777" w:rsidR="00474D15" w:rsidRPr="00474D15" w:rsidRDefault="00474D15" w:rsidP="00474D15">
            <w:pPr>
              <w:tabs>
                <w:tab w:val="right" w:pos="550"/>
              </w:tabs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l-GR"/>
              </w:rPr>
            </w:pPr>
          </w:p>
        </w:tc>
      </w:tr>
      <w:tr w:rsidR="00474D15" w:rsidRPr="00474D15" w14:paraId="7F2423C7" w14:textId="77777777" w:rsidTr="009A077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Merge/>
          </w:tcPr>
          <w:p w14:paraId="13E18CD1" w14:textId="77777777" w:rsidR="00474D15" w:rsidRPr="00474D15" w:rsidRDefault="00474D15" w:rsidP="00474D15">
            <w:pPr>
              <w:rPr>
                <w:rFonts w:ascii="Calibri" w:eastAsia="Times New Roman" w:hAnsi="Calibri" w:cs="Calibri"/>
                <w:sz w:val="16"/>
                <w:szCs w:val="16"/>
                <w:lang w:val="el-GR"/>
              </w:rPr>
            </w:pPr>
          </w:p>
        </w:tc>
        <w:tc>
          <w:tcPr>
            <w:tcW w:w="1206" w:type="dxa"/>
            <w:vMerge/>
          </w:tcPr>
          <w:p w14:paraId="4EE3EB71" w14:textId="77777777" w:rsidR="00474D15" w:rsidRPr="00474D15" w:rsidRDefault="00474D15" w:rsidP="0047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l-GR"/>
              </w:rPr>
            </w:pPr>
          </w:p>
        </w:tc>
        <w:tc>
          <w:tcPr>
            <w:tcW w:w="894" w:type="dxa"/>
            <w:vMerge/>
          </w:tcPr>
          <w:p w14:paraId="18CC2CC3" w14:textId="77777777" w:rsidR="00474D15" w:rsidRPr="00474D15" w:rsidRDefault="00474D15" w:rsidP="00474D1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894" w:type="dxa"/>
          </w:tcPr>
          <w:p w14:paraId="6BDDFF17" w14:textId="77777777" w:rsidR="00474D15" w:rsidRPr="00474D15" w:rsidRDefault="00474D15" w:rsidP="00474D1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76" w:type="dxa"/>
            <w:gridSpan w:val="2"/>
          </w:tcPr>
          <w:p w14:paraId="3E9015C8" w14:textId="77777777" w:rsidR="00474D15" w:rsidRPr="00474D15" w:rsidRDefault="00474D15" w:rsidP="00474D1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Arial"/>
                <w:sz w:val="16"/>
                <w:szCs w:val="16"/>
                <w:lang w:val="el-GR"/>
              </w:rPr>
            </w:pPr>
          </w:p>
        </w:tc>
        <w:tc>
          <w:tcPr>
            <w:tcW w:w="3163" w:type="dxa"/>
          </w:tcPr>
          <w:p w14:paraId="38A08062" w14:textId="77777777" w:rsidR="00474D15" w:rsidRPr="00474D15" w:rsidRDefault="00474D15" w:rsidP="0047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l-GR"/>
              </w:rPr>
            </w:pPr>
            <w:r w:rsidRPr="00474D15">
              <w:rPr>
                <w:rFonts w:ascii="Calibri" w:eastAsia="Times New Roman" w:hAnsi="Calibri" w:cs="Calibri"/>
                <w:sz w:val="16"/>
                <w:szCs w:val="16"/>
                <w:lang w:val="el-GR"/>
              </w:rPr>
              <w:t>ΙΡΑΚ</w:t>
            </w:r>
          </w:p>
        </w:tc>
        <w:tc>
          <w:tcPr>
            <w:tcW w:w="1073" w:type="dxa"/>
          </w:tcPr>
          <w:p w14:paraId="006A0A92" w14:textId="77777777" w:rsidR="00474D15" w:rsidRPr="00474D15" w:rsidRDefault="00474D15" w:rsidP="00474D1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l-GR"/>
              </w:rPr>
            </w:pPr>
          </w:p>
        </w:tc>
      </w:tr>
      <w:tr w:rsidR="00474D15" w:rsidRPr="00474D15" w14:paraId="73CDDBE0" w14:textId="77777777" w:rsidTr="009A07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Merge/>
          </w:tcPr>
          <w:p w14:paraId="287D97F6" w14:textId="77777777" w:rsidR="00474D15" w:rsidRPr="00474D15" w:rsidRDefault="00474D15" w:rsidP="00474D15">
            <w:pPr>
              <w:rPr>
                <w:rFonts w:ascii="Calibri" w:eastAsia="Times New Roman" w:hAnsi="Calibri" w:cs="Calibri"/>
                <w:sz w:val="16"/>
                <w:szCs w:val="16"/>
                <w:lang w:val="el-GR"/>
              </w:rPr>
            </w:pPr>
          </w:p>
        </w:tc>
        <w:tc>
          <w:tcPr>
            <w:tcW w:w="1206" w:type="dxa"/>
            <w:vMerge/>
          </w:tcPr>
          <w:p w14:paraId="753B743B" w14:textId="77777777" w:rsidR="00474D15" w:rsidRPr="00474D15" w:rsidRDefault="00474D15" w:rsidP="0047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l-GR"/>
              </w:rPr>
            </w:pPr>
          </w:p>
        </w:tc>
        <w:tc>
          <w:tcPr>
            <w:tcW w:w="894" w:type="dxa"/>
            <w:vMerge/>
          </w:tcPr>
          <w:p w14:paraId="04E700A9" w14:textId="77777777" w:rsidR="00474D15" w:rsidRPr="00474D15" w:rsidRDefault="00474D15" w:rsidP="00474D1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894" w:type="dxa"/>
          </w:tcPr>
          <w:p w14:paraId="2D110560" w14:textId="77777777" w:rsidR="00474D15" w:rsidRPr="00474D15" w:rsidRDefault="00474D15" w:rsidP="00474D1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76" w:type="dxa"/>
            <w:gridSpan w:val="2"/>
          </w:tcPr>
          <w:p w14:paraId="0107ED46" w14:textId="77777777" w:rsidR="00474D15" w:rsidRPr="00474D15" w:rsidRDefault="00474D15" w:rsidP="00474D1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l-GR"/>
              </w:rPr>
            </w:pPr>
          </w:p>
        </w:tc>
        <w:tc>
          <w:tcPr>
            <w:tcW w:w="3163" w:type="dxa"/>
          </w:tcPr>
          <w:p w14:paraId="28264F27" w14:textId="77777777" w:rsidR="00474D15" w:rsidRPr="00474D15" w:rsidRDefault="00474D15" w:rsidP="0047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l-GR"/>
              </w:rPr>
            </w:pPr>
            <w:r w:rsidRPr="00474D15">
              <w:rPr>
                <w:rFonts w:ascii="Calibri" w:eastAsia="Times New Roman" w:hAnsi="Calibri" w:cs="Calibri"/>
                <w:sz w:val="16"/>
                <w:szCs w:val="16"/>
                <w:lang w:val="el-GR"/>
              </w:rPr>
              <w:t>ΑΛΛΗ</w:t>
            </w:r>
          </w:p>
        </w:tc>
        <w:tc>
          <w:tcPr>
            <w:tcW w:w="1073" w:type="dxa"/>
          </w:tcPr>
          <w:p w14:paraId="60B751E6" w14:textId="77777777" w:rsidR="00474D15" w:rsidRPr="00474D15" w:rsidRDefault="00474D15" w:rsidP="00474D1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l-GR"/>
              </w:rPr>
            </w:pPr>
          </w:p>
        </w:tc>
      </w:tr>
      <w:tr w:rsidR="0075569C" w:rsidRPr="00474D15" w14:paraId="15AE4A50" w14:textId="77777777" w:rsidTr="009A077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3B791783" w14:textId="15EF3EBC" w:rsidR="0075569C" w:rsidRPr="00474D15" w:rsidRDefault="0075569C" w:rsidP="00474D15">
            <w:pPr>
              <w:jc w:val="right"/>
              <w:rPr>
                <w:rFonts w:ascii="Calibri" w:eastAsia="Times New Roman" w:hAnsi="Calibri" w:cs="Calibri"/>
                <w:sz w:val="16"/>
                <w:szCs w:val="16"/>
                <w:lang w:val="el-GR"/>
              </w:rPr>
            </w:pPr>
          </w:p>
        </w:tc>
        <w:tc>
          <w:tcPr>
            <w:tcW w:w="2100" w:type="dxa"/>
            <w:gridSpan w:val="2"/>
          </w:tcPr>
          <w:p w14:paraId="0826180D" w14:textId="7875613B" w:rsidR="0075569C" w:rsidRPr="00474D15" w:rsidRDefault="0075569C" w:rsidP="007556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l-GR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val="el-GR"/>
              </w:rPr>
              <w:t>ΑΣΥΝΟΔΕΥΤΟΙ ΑΝΗΛΙΚΟΙ</w:t>
            </w:r>
          </w:p>
        </w:tc>
        <w:tc>
          <w:tcPr>
            <w:tcW w:w="894" w:type="dxa"/>
          </w:tcPr>
          <w:p w14:paraId="387569BD" w14:textId="77777777" w:rsidR="0075569C" w:rsidRPr="00474D15" w:rsidRDefault="0075569C" w:rsidP="0047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76" w:type="dxa"/>
            <w:gridSpan w:val="2"/>
          </w:tcPr>
          <w:p w14:paraId="0B664849" w14:textId="77777777" w:rsidR="0075569C" w:rsidRPr="00474D15" w:rsidRDefault="0075569C" w:rsidP="00474D1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l-GR"/>
              </w:rPr>
            </w:pPr>
          </w:p>
        </w:tc>
        <w:tc>
          <w:tcPr>
            <w:tcW w:w="3163" w:type="dxa"/>
          </w:tcPr>
          <w:p w14:paraId="6DEFDD14" w14:textId="77777777" w:rsidR="0075569C" w:rsidRPr="00474D15" w:rsidRDefault="0075569C" w:rsidP="0047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l-GR"/>
              </w:rPr>
            </w:pPr>
          </w:p>
        </w:tc>
        <w:tc>
          <w:tcPr>
            <w:tcW w:w="1073" w:type="dxa"/>
          </w:tcPr>
          <w:p w14:paraId="260129D3" w14:textId="77777777" w:rsidR="0075569C" w:rsidRPr="00474D15" w:rsidRDefault="0075569C" w:rsidP="00474D1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l-GR"/>
              </w:rPr>
            </w:pPr>
          </w:p>
        </w:tc>
      </w:tr>
      <w:tr w:rsidR="0075569C" w:rsidRPr="00474D15" w14:paraId="69A1DBD7" w14:textId="77777777" w:rsidTr="009A07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426F3705" w14:textId="16467D7D" w:rsidR="0075569C" w:rsidRPr="00474D15" w:rsidRDefault="0075569C" w:rsidP="00474D15">
            <w:pPr>
              <w:jc w:val="right"/>
              <w:rPr>
                <w:rFonts w:ascii="Calibri" w:eastAsia="Times New Roman" w:hAnsi="Calibri" w:cs="Calibri"/>
                <w:sz w:val="16"/>
                <w:szCs w:val="16"/>
                <w:lang w:val="el-GR"/>
              </w:rPr>
            </w:pPr>
            <w:r w:rsidRPr="00474D15">
              <w:rPr>
                <w:rFonts w:ascii="Calibri" w:eastAsia="Times New Roman" w:hAnsi="Calibri" w:cs="Calibri"/>
                <w:sz w:val="16"/>
                <w:szCs w:val="16"/>
                <w:lang w:val="el-GR"/>
              </w:rPr>
              <w:t>ΣΥΝΟΛΟ:</w:t>
            </w:r>
          </w:p>
        </w:tc>
        <w:tc>
          <w:tcPr>
            <w:tcW w:w="1206" w:type="dxa"/>
          </w:tcPr>
          <w:p w14:paraId="3F9E8C90" w14:textId="77777777" w:rsidR="0075569C" w:rsidRPr="00474D15" w:rsidRDefault="0075569C" w:rsidP="0047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l-GR"/>
              </w:rPr>
            </w:pPr>
          </w:p>
        </w:tc>
        <w:tc>
          <w:tcPr>
            <w:tcW w:w="894" w:type="dxa"/>
          </w:tcPr>
          <w:p w14:paraId="408350AC" w14:textId="77777777" w:rsidR="0075569C" w:rsidRPr="00474D15" w:rsidRDefault="0075569C" w:rsidP="00474D1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l-GR"/>
              </w:rPr>
            </w:pPr>
          </w:p>
        </w:tc>
        <w:tc>
          <w:tcPr>
            <w:tcW w:w="894" w:type="dxa"/>
          </w:tcPr>
          <w:p w14:paraId="08BAA098" w14:textId="77777777" w:rsidR="0075569C" w:rsidRPr="00474D15" w:rsidRDefault="0075569C" w:rsidP="0047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76" w:type="dxa"/>
            <w:gridSpan w:val="2"/>
          </w:tcPr>
          <w:p w14:paraId="7AAF8CFB" w14:textId="77777777" w:rsidR="0075569C" w:rsidRPr="00474D15" w:rsidRDefault="0075569C" w:rsidP="00474D1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l-GR"/>
              </w:rPr>
            </w:pPr>
          </w:p>
        </w:tc>
        <w:tc>
          <w:tcPr>
            <w:tcW w:w="3163" w:type="dxa"/>
          </w:tcPr>
          <w:p w14:paraId="3BC06801" w14:textId="77777777" w:rsidR="0075569C" w:rsidRPr="00474D15" w:rsidRDefault="0075569C" w:rsidP="0047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l-GR"/>
              </w:rPr>
            </w:pPr>
          </w:p>
        </w:tc>
        <w:tc>
          <w:tcPr>
            <w:tcW w:w="1073" w:type="dxa"/>
          </w:tcPr>
          <w:p w14:paraId="5F62BAB7" w14:textId="77777777" w:rsidR="0075569C" w:rsidRPr="00474D15" w:rsidRDefault="0075569C" w:rsidP="00474D1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l-GR"/>
              </w:rPr>
            </w:pPr>
          </w:p>
        </w:tc>
      </w:tr>
    </w:tbl>
    <w:tbl>
      <w:tblPr>
        <w:tblStyle w:val="6-6"/>
        <w:tblpPr w:leftFromText="180" w:rightFromText="180" w:vertAnchor="text" w:horzAnchor="margin" w:tblpXSpec="center" w:tblpY="337"/>
        <w:tblW w:w="5900" w:type="pct"/>
        <w:tblLayout w:type="fixed"/>
        <w:tblLook w:val="04A0" w:firstRow="1" w:lastRow="0" w:firstColumn="1" w:lastColumn="0" w:noHBand="0" w:noVBand="1"/>
      </w:tblPr>
      <w:tblGrid>
        <w:gridCol w:w="574"/>
        <w:gridCol w:w="9837"/>
      </w:tblGrid>
      <w:tr w:rsidR="00A4642B" w:rsidRPr="00AD0FEF" w14:paraId="5A042895" w14:textId="77777777" w:rsidTr="00A023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</w:tcPr>
          <w:p w14:paraId="0DFAF87A" w14:textId="77777777" w:rsidR="00A4642B" w:rsidRPr="00B95ECB" w:rsidRDefault="00A4642B" w:rsidP="00A4642B">
            <w:pPr>
              <w:spacing w:line="259" w:lineRule="auto"/>
              <w:jc w:val="center"/>
              <w:rPr>
                <w:color w:val="1F497D" w:themeColor="text2"/>
                <w:sz w:val="20"/>
                <w:szCs w:val="20"/>
              </w:rPr>
            </w:pPr>
            <w:r w:rsidRPr="00A4642B">
              <w:rPr>
                <w:rFonts w:ascii="Calibri" w:eastAsia="Times New Roman" w:hAnsi="Calibri" w:cs="Arial"/>
                <w:color w:val="44546A"/>
                <w:sz w:val="20"/>
                <w:szCs w:val="20"/>
                <w:lang w:val="el-GR"/>
              </w:rPr>
              <w:t>Π.3</w:t>
            </w:r>
          </w:p>
        </w:tc>
        <w:tc>
          <w:tcPr>
            <w:tcW w:w="9622" w:type="dxa"/>
            <w:vAlign w:val="center"/>
            <w:hideMark/>
          </w:tcPr>
          <w:p w14:paraId="701B1511" w14:textId="4C1C7072" w:rsidR="00A4642B" w:rsidRPr="002C6F82" w:rsidRDefault="00A4642B" w:rsidP="00A023FC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1F497D" w:themeColor="text2"/>
                <w:sz w:val="20"/>
                <w:szCs w:val="20"/>
                <w:lang w:val="el-GR"/>
              </w:rPr>
            </w:pPr>
            <w:r w:rsidRPr="00A4642B">
              <w:rPr>
                <w:rFonts w:ascii="Calibri" w:eastAsia="Times New Roman" w:hAnsi="Calibri" w:cs="Arial"/>
                <w:color w:val="44546A"/>
                <w:sz w:val="20"/>
                <w:szCs w:val="20"/>
                <w:lang w:val="el-GR"/>
              </w:rPr>
              <w:t>Αριθμός παραπομπών σε δημόσιες δομές υγείας</w:t>
            </w:r>
            <w:r w:rsidR="00A023FC">
              <w:rPr>
                <w:rFonts w:ascii="Calibri" w:eastAsia="Times New Roman" w:hAnsi="Calibri" w:cs="Arial"/>
                <w:color w:val="44546A"/>
                <w:sz w:val="20"/>
                <w:szCs w:val="20"/>
                <w:lang w:val="el-GR"/>
              </w:rPr>
              <w:t xml:space="preserve"> και ιδιωτικούς φορείς</w:t>
            </w:r>
          </w:p>
        </w:tc>
      </w:tr>
    </w:tbl>
    <w:p w14:paraId="73FA6846" w14:textId="77777777" w:rsidR="00A4642B" w:rsidRDefault="00A4642B" w:rsidP="00A4642B">
      <w:pPr>
        <w:rPr>
          <w:lang w:val="el-GR"/>
        </w:rPr>
      </w:pPr>
    </w:p>
    <w:p w14:paraId="476431E7" w14:textId="77777777" w:rsidR="00A4642B" w:rsidRPr="00A4642B" w:rsidRDefault="00A4642B" w:rsidP="00A4642B">
      <w:pPr>
        <w:rPr>
          <w:lang w:val="el-GR"/>
        </w:rPr>
      </w:pPr>
    </w:p>
    <w:tbl>
      <w:tblPr>
        <w:tblStyle w:val="4-1"/>
        <w:tblW w:w="5380" w:type="pct"/>
        <w:jc w:val="center"/>
        <w:tblLook w:val="04A0" w:firstRow="1" w:lastRow="0" w:firstColumn="1" w:lastColumn="0" w:noHBand="0" w:noVBand="1"/>
      </w:tblPr>
      <w:tblGrid>
        <w:gridCol w:w="3256"/>
        <w:gridCol w:w="3260"/>
        <w:gridCol w:w="2978"/>
      </w:tblGrid>
      <w:tr w:rsidR="00B66469" w:rsidRPr="00DA6660" w14:paraId="7186C3C5" w14:textId="7ED7199A" w:rsidTr="00A023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32427BD6" w14:textId="77777777" w:rsidR="00B66469" w:rsidRPr="00FF26E8" w:rsidRDefault="00B66469" w:rsidP="00A023FC">
            <w:pPr>
              <w:jc w:val="center"/>
              <w:rPr>
                <w:sz w:val="16"/>
                <w:szCs w:val="16"/>
              </w:rPr>
            </w:pPr>
            <w:r w:rsidRPr="00FF26E8">
              <w:rPr>
                <w:sz w:val="16"/>
                <w:szCs w:val="16"/>
              </w:rPr>
              <w:t>Δομή</w:t>
            </w:r>
          </w:p>
        </w:tc>
        <w:tc>
          <w:tcPr>
            <w:tcW w:w="3260" w:type="dxa"/>
            <w:vAlign w:val="center"/>
          </w:tcPr>
          <w:p w14:paraId="3B95811B" w14:textId="77777777" w:rsidR="00B66469" w:rsidRPr="00FF26E8" w:rsidRDefault="00B66469" w:rsidP="00A023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l-GR"/>
              </w:rPr>
            </w:pPr>
            <w:r w:rsidRPr="00FF26E8">
              <w:rPr>
                <w:sz w:val="16"/>
                <w:szCs w:val="16"/>
                <w:lang w:val="el-GR"/>
              </w:rPr>
              <w:t>Παραπομπές σε Δημόσιες Δομές Υγείας</w:t>
            </w:r>
          </w:p>
        </w:tc>
        <w:tc>
          <w:tcPr>
            <w:tcW w:w="2978" w:type="dxa"/>
            <w:vAlign w:val="center"/>
          </w:tcPr>
          <w:p w14:paraId="1CFE337D" w14:textId="451D949D" w:rsidR="00B66469" w:rsidRPr="00FF26E8" w:rsidRDefault="00B66469" w:rsidP="00A023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 xml:space="preserve">Παραπομπές σε </w:t>
            </w:r>
            <w:r w:rsidR="00A023FC">
              <w:rPr>
                <w:sz w:val="16"/>
                <w:szCs w:val="16"/>
                <w:lang w:val="el-GR"/>
              </w:rPr>
              <w:t>ιδιωτικούς φορείς</w:t>
            </w:r>
          </w:p>
        </w:tc>
      </w:tr>
      <w:tr w:rsidR="00B66469" w14:paraId="3E2E4BC1" w14:textId="5F055F37" w:rsidTr="00A02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5A114A09" w14:textId="7C52DEAF" w:rsidR="00B66469" w:rsidRPr="00FF26E8" w:rsidRDefault="00B66469" w:rsidP="00B664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Pr="00FA2F1B">
              <w:rPr>
                <w:sz w:val="16"/>
                <w:szCs w:val="16"/>
              </w:rPr>
              <w:t>ΑΓ.ΕΛΕΝΗ</w:t>
            </w:r>
            <w:r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3260" w:type="dxa"/>
          </w:tcPr>
          <w:p w14:paraId="645223A5" w14:textId="77777777" w:rsidR="00B66469" w:rsidRPr="00FF26E8" w:rsidRDefault="00B66469" w:rsidP="00B66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C2299D8" w14:textId="77777777" w:rsidR="00B66469" w:rsidRPr="00FF26E8" w:rsidRDefault="00B66469" w:rsidP="00B66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B66469" w14:paraId="65390424" w14:textId="44071EF0" w:rsidTr="00A023F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111D0AA6" w14:textId="3483CD52" w:rsidR="00B66469" w:rsidRPr="00FF26E8" w:rsidRDefault="00B66469" w:rsidP="00B664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Pr="00FA2F1B">
              <w:rPr>
                <w:sz w:val="16"/>
                <w:szCs w:val="16"/>
              </w:rPr>
              <w:t>ΑΛΕΞΑΝΔΡΕΙΑ</w:t>
            </w:r>
            <w:r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3260" w:type="dxa"/>
          </w:tcPr>
          <w:p w14:paraId="222E4C7C" w14:textId="77777777" w:rsidR="00B66469" w:rsidRPr="00FF26E8" w:rsidRDefault="00B66469" w:rsidP="00B664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03AAC3C" w14:textId="77777777" w:rsidR="00B66469" w:rsidRPr="00FF26E8" w:rsidRDefault="00B66469" w:rsidP="00B664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B66469" w14:paraId="551097C9" w14:textId="6A282989" w:rsidTr="00A02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5760C3C6" w14:textId="2B1CC05C" w:rsidR="00B66469" w:rsidRPr="00FF26E8" w:rsidRDefault="00B66469" w:rsidP="00B664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Pr="00FA2F1B">
              <w:rPr>
                <w:sz w:val="16"/>
                <w:szCs w:val="16"/>
              </w:rPr>
              <w:t>ΒΑΓΙΟΧΩΡΙ</w:t>
            </w:r>
            <w:r>
              <w:rPr>
                <w:sz w:val="16"/>
                <w:szCs w:val="16"/>
                <w:lang w:val="el-GR"/>
              </w:rPr>
              <w:t>ΟΥ</w:t>
            </w:r>
          </w:p>
        </w:tc>
        <w:tc>
          <w:tcPr>
            <w:tcW w:w="3260" w:type="dxa"/>
          </w:tcPr>
          <w:p w14:paraId="364375F2" w14:textId="77777777" w:rsidR="00B66469" w:rsidRPr="00FF26E8" w:rsidRDefault="00B66469" w:rsidP="00B66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1CE6748" w14:textId="77777777" w:rsidR="00B66469" w:rsidRPr="00FF26E8" w:rsidRDefault="00B66469" w:rsidP="00B66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B66469" w14:paraId="2DE0FA84" w14:textId="46EB150E" w:rsidTr="00A023F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789BCFCF" w14:textId="3A37BF4C" w:rsidR="00B66469" w:rsidRPr="00FF26E8" w:rsidRDefault="00B66469" w:rsidP="00B664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ΕΔΠΦΑΑ </w:t>
            </w:r>
            <w:r w:rsidRPr="00FA2F1B">
              <w:rPr>
                <w:sz w:val="16"/>
                <w:szCs w:val="16"/>
              </w:rPr>
              <w:t>ΒΕΡΟΙΑ</w:t>
            </w:r>
            <w:r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3260" w:type="dxa"/>
          </w:tcPr>
          <w:p w14:paraId="0C803795" w14:textId="77777777" w:rsidR="00B66469" w:rsidRPr="00FF26E8" w:rsidRDefault="00B66469" w:rsidP="00B664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39384F0" w14:textId="77777777" w:rsidR="00B66469" w:rsidRPr="00FF26E8" w:rsidRDefault="00B66469" w:rsidP="00B664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B66469" w14:paraId="0B2A8ABB" w14:textId="68589EAC" w:rsidTr="00A02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2AF753F3" w14:textId="6BDEC0A5" w:rsidR="00B66469" w:rsidRPr="00FF26E8" w:rsidRDefault="00B66469" w:rsidP="00B664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ΚΥΤ </w:t>
            </w:r>
            <w:r w:rsidRPr="00FA2F1B">
              <w:rPr>
                <w:sz w:val="16"/>
                <w:szCs w:val="16"/>
              </w:rPr>
              <w:t>ΔΙΑΒΑΤ</w:t>
            </w:r>
            <w:r>
              <w:rPr>
                <w:sz w:val="16"/>
                <w:szCs w:val="16"/>
                <w:lang w:val="el-GR"/>
              </w:rPr>
              <w:t>ΩΝ</w:t>
            </w:r>
          </w:p>
        </w:tc>
        <w:tc>
          <w:tcPr>
            <w:tcW w:w="3260" w:type="dxa"/>
          </w:tcPr>
          <w:p w14:paraId="6D5C5B61" w14:textId="77777777" w:rsidR="00B66469" w:rsidRPr="00FF26E8" w:rsidRDefault="00B66469" w:rsidP="00B66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ACC2C63" w14:textId="77777777" w:rsidR="00B66469" w:rsidRPr="00FF26E8" w:rsidRDefault="00B66469" w:rsidP="00B66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B66469" w14:paraId="6AB028D9" w14:textId="36F25A4D" w:rsidTr="00A023F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7A18F063" w14:textId="735039EB" w:rsidR="00B66469" w:rsidRPr="00FF26E8" w:rsidRDefault="00B66469" w:rsidP="00B664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>ΕΔΠΦΑΑ</w:t>
            </w:r>
            <w:r w:rsidRPr="00FA2F1B">
              <w:rPr>
                <w:sz w:val="16"/>
                <w:szCs w:val="16"/>
              </w:rPr>
              <w:t xml:space="preserve"> ΔΡΑΜΑ</w:t>
            </w:r>
            <w:r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3260" w:type="dxa"/>
          </w:tcPr>
          <w:p w14:paraId="29CAF89B" w14:textId="77777777" w:rsidR="00B66469" w:rsidRPr="00FF26E8" w:rsidRDefault="00B66469" w:rsidP="00B664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0A7F1CC9" w14:textId="77777777" w:rsidR="00B66469" w:rsidRPr="00FF26E8" w:rsidRDefault="00B66469" w:rsidP="00B664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B66469" w14:paraId="284FFF6D" w14:textId="40DC4B85" w:rsidTr="00A02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031C052C" w14:textId="6C44D35B" w:rsidR="00B66469" w:rsidRPr="00FF26E8" w:rsidRDefault="00B66469" w:rsidP="00B664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>ΕΔΠΦΑΑ</w:t>
            </w:r>
            <w:r w:rsidRPr="00FA2F1B">
              <w:rPr>
                <w:sz w:val="16"/>
                <w:szCs w:val="16"/>
              </w:rPr>
              <w:t xml:space="preserve"> ΘΕΡΜΟΠΥΛ</w:t>
            </w:r>
            <w:r>
              <w:rPr>
                <w:sz w:val="16"/>
                <w:szCs w:val="16"/>
                <w:lang w:val="el-GR"/>
              </w:rPr>
              <w:t>ΩΝ</w:t>
            </w:r>
          </w:p>
        </w:tc>
        <w:tc>
          <w:tcPr>
            <w:tcW w:w="3260" w:type="dxa"/>
          </w:tcPr>
          <w:p w14:paraId="64FF1185" w14:textId="77777777" w:rsidR="00B66469" w:rsidRPr="00FF26E8" w:rsidRDefault="00B66469" w:rsidP="00B66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E4A0AD3" w14:textId="77777777" w:rsidR="00B66469" w:rsidRPr="00FF26E8" w:rsidRDefault="00B66469" w:rsidP="00B66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B66469" w14:paraId="09842D99" w14:textId="6AC9F951" w:rsidTr="00A023F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2006B67E" w14:textId="23378729" w:rsidR="00B66469" w:rsidRPr="00FF26E8" w:rsidRDefault="00B66469" w:rsidP="00B664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>ΕΔΠΦΑΑ</w:t>
            </w:r>
            <w:r w:rsidRPr="00FA2F1B">
              <w:rPr>
                <w:sz w:val="16"/>
                <w:szCs w:val="16"/>
              </w:rPr>
              <w:t xml:space="preserve"> ΘΗΒΑ</w:t>
            </w:r>
            <w:r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3260" w:type="dxa"/>
          </w:tcPr>
          <w:p w14:paraId="3C93B499" w14:textId="77777777" w:rsidR="00B66469" w:rsidRPr="00FF26E8" w:rsidRDefault="00B66469" w:rsidP="00B664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16E776F" w14:textId="77777777" w:rsidR="00B66469" w:rsidRPr="00FF26E8" w:rsidRDefault="00B66469" w:rsidP="00B664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B66469" w14:paraId="01578A98" w14:textId="483834EB" w:rsidTr="00A02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2ED5FC28" w14:textId="1D9A8A6A" w:rsidR="00B66469" w:rsidRPr="00FF26E8" w:rsidRDefault="00B66469" w:rsidP="00B664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>ΕΔΠΦΑΑ</w:t>
            </w:r>
            <w:r w:rsidRPr="00FA2F1B">
              <w:rPr>
                <w:sz w:val="16"/>
                <w:szCs w:val="16"/>
              </w:rPr>
              <w:t xml:space="preserve"> ΚΑΒΑΛΑ</w:t>
            </w:r>
            <w:r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3260" w:type="dxa"/>
          </w:tcPr>
          <w:p w14:paraId="62375F80" w14:textId="77777777" w:rsidR="00B66469" w:rsidRPr="00FF26E8" w:rsidRDefault="00B66469" w:rsidP="00B66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F5300AD" w14:textId="77777777" w:rsidR="00B66469" w:rsidRPr="00FF26E8" w:rsidRDefault="00B66469" w:rsidP="00B66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B66469" w14:paraId="0D78D5C7" w14:textId="2E7C24AE" w:rsidTr="00A023F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166C9B93" w14:textId="033DBE6F" w:rsidR="00B66469" w:rsidRPr="00FF26E8" w:rsidRDefault="00B66469" w:rsidP="00B664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>ΕΔΠΦΑΑ</w:t>
            </w:r>
            <w:r w:rsidRPr="00FA2F1B">
              <w:rPr>
                <w:sz w:val="16"/>
                <w:szCs w:val="16"/>
              </w:rPr>
              <w:t xml:space="preserve"> ΚΑΤΣΙΚΑ</w:t>
            </w:r>
          </w:p>
        </w:tc>
        <w:tc>
          <w:tcPr>
            <w:tcW w:w="3260" w:type="dxa"/>
          </w:tcPr>
          <w:p w14:paraId="5F990C46" w14:textId="77777777" w:rsidR="00B66469" w:rsidRPr="00FF26E8" w:rsidRDefault="00B66469" w:rsidP="00B664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B97F13D" w14:textId="77777777" w:rsidR="00B66469" w:rsidRPr="00FF26E8" w:rsidRDefault="00B66469" w:rsidP="00B664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B66469" w14:paraId="5B18B473" w14:textId="72CB2DF0" w:rsidTr="00A02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6FADE425" w14:textId="30125197" w:rsidR="00B66469" w:rsidRPr="00FF26E8" w:rsidRDefault="00B66469" w:rsidP="00B664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>ΕΔΠΦΑΑ</w:t>
            </w:r>
            <w:r w:rsidRPr="00FA2F1B">
              <w:rPr>
                <w:sz w:val="16"/>
                <w:szCs w:val="16"/>
              </w:rPr>
              <w:t xml:space="preserve"> ΚΟΡΙΝΘΟ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3260" w:type="dxa"/>
          </w:tcPr>
          <w:p w14:paraId="7D1649C3" w14:textId="77777777" w:rsidR="00B66469" w:rsidRPr="00FF26E8" w:rsidRDefault="00B66469" w:rsidP="00B66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77AE4C57" w14:textId="77777777" w:rsidR="00B66469" w:rsidRPr="00FF26E8" w:rsidRDefault="00B66469" w:rsidP="00B66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B66469" w14:paraId="6150D9C0" w14:textId="09FF4C72" w:rsidTr="00A023F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5DCF8E4C" w14:textId="6DB47093" w:rsidR="00B66469" w:rsidRPr="00FF26E8" w:rsidRDefault="00B66469" w:rsidP="00B664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>ΕΔΠΦΑΑ</w:t>
            </w:r>
            <w:r w:rsidRPr="00FA2F1B">
              <w:rPr>
                <w:sz w:val="16"/>
                <w:szCs w:val="16"/>
              </w:rPr>
              <w:t xml:space="preserve"> ΚΟΥΤΣΟΧΕΡΟ</w:t>
            </w:r>
          </w:p>
        </w:tc>
        <w:tc>
          <w:tcPr>
            <w:tcW w:w="3260" w:type="dxa"/>
          </w:tcPr>
          <w:p w14:paraId="7E92D05F" w14:textId="77777777" w:rsidR="00B66469" w:rsidRPr="00FF26E8" w:rsidRDefault="00B66469" w:rsidP="00B664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2245861" w14:textId="77777777" w:rsidR="00B66469" w:rsidRPr="00FF26E8" w:rsidRDefault="00B66469" w:rsidP="00B664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B66469" w14:paraId="57AA2058" w14:textId="20D90232" w:rsidTr="00A02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75BE83B9" w14:textId="134946CD" w:rsidR="00B66469" w:rsidRPr="00FF26E8" w:rsidRDefault="00B66469" w:rsidP="00B664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>ΕΔΠΦΑΑ</w:t>
            </w:r>
            <w:r w:rsidRPr="00FA2F1B">
              <w:rPr>
                <w:sz w:val="16"/>
                <w:szCs w:val="16"/>
              </w:rPr>
              <w:t xml:space="preserve"> ΚΥΛΛΗΝΗ</w:t>
            </w:r>
            <w:r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3260" w:type="dxa"/>
          </w:tcPr>
          <w:p w14:paraId="28D03C68" w14:textId="77777777" w:rsidR="00B66469" w:rsidRPr="00FF26E8" w:rsidRDefault="00B66469" w:rsidP="00B66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035EA37" w14:textId="77777777" w:rsidR="00B66469" w:rsidRPr="00FF26E8" w:rsidRDefault="00B66469" w:rsidP="00B66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B66469" w14:paraId="729F93E5" w14:textId="60D50219" w:rsidTr="00A023F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34A7C382" w14:textId="62CCF3EC" w:rsidR="00B66469" w:rsidRPr="00FF26E8" w:rsidRDefault="00B66469" w:rsidP="00B664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ΚΕΔ </w:t>
            </w:r>
            <w:r w:rsidRPr="00FA2F1B">
              <w:rPr>
                <w:sz w:val="16"/>
                <w:szCs w:val="16"/>
              </w:rPr>
              <w:t>ΚΩ</w:t>
            </w:r>
          </w:p>
        </w:tc>
        <w:tc>
          <w:tcPr>
            <w:tcW w:w="3260" w:type="dxa"/>
          </w:tcPr>
          <w:p w14:paraId="23042F84" w14:textId="77777777" w:rsidR="00B66469" w:rsidRPr="00FF26E8" w:rsidRDefault="00B66469" w:rsidP="00B664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6BE6F51" w14:textId="77777777" w:rsidR="00B66469" w:rsidRPr="00FF26E8" w:rsidRDefault="00B66469" w:rsidP="00B664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B66469" w14:paraId="3800B27F" w14:textId="532BF70F" w:rsidTr="00A02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6EF9BA31" w14:textId="55C9008D" w:rsidR="00B66469" w:rsidRPr="00FF26E8" w:rsidRDefault="00B66469" w:rsidP="00B664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>ΕΔΠΦΑΑ</w:t>
            </w:r>
            <w:r w:rsidRPr="00FA2F1B">
              <w:rPr>
                <w:sz w:val="16"/>
                <w:szCs w:val="16"/>
              </w:rPr>
              <w:t xml:space="preserve"> ΛΑΓΚΑΔΙΚΙ</w:t>
            </w:r>
            <w:r>
              <w:rPr>
                <w:sz w:val="16"/>
                <w:szCs w:val="16"/>
                <w:lang w:val="el-GR"/>
              </w:rPr>
              <w:t>ΩΝ</w:t>
            </w:r>
          </w:p>
        </w:tc>
        <w:tc>
          <w:tcPr>
            <w:tcW w:w="3260" w:type="dxa"/>
          </w:tcPr>
          <w:p w14:paraId="7D68C955" w14:textId="77777777" w:rsidR="00B66469" w:rsidRPr="00FF26E8" w:rsidRDefault="00B66469" w:rsidP="00B66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8B1CE38" w14:textId="77777777" w:rsidR="00B66469" w:rsidRPr="00FF26E8" w:rsidRDefault="00B66469" w:rsidP="00B66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B66469" w14:paraId="3965ADBA" w14:textId="6558D09F" w:rsidTr="00A023F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0DCC8C47" w14:textId="45293C11" w:rsidR="00B66469" w:rsidRPr="00FF26E8" w:rsidRDefault="00B66469" w:rsidP="00B664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ΚΕΔ </w:t>
            </w:r>
            <w:r w:rsidRPr="00FA2F1B">
              <w:rPr>
                <w:sz w:val="16"/>
                <w:szCs w:val="16"/>
              </w:rPr>
              <w:t>ΛΕΡΟ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3260" w:type="dxa"/>
          </w:tcPr>
          <w:p w14:paraId="7B2E46F9" w14:textId="77777777" w:rsidR="00B66469" w:rsidRPr="00FF26E8" w:rsidRDefault="00B66469" w:rsidP="00B664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B48403A" w14:textId="77777777" w:rsidR="00B66469" w:rsidRPr="00FF26E8" w:rsidRDefault="00B66469" w:rsidP="00B664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B66469" w14:paraId="085098F8" w14:textId="4013B6B5" w:rsidTr="00A02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0CC6885F" w14:textId="3A0B656C" w:rsidR="00B66469" w:rsidRPr="00FF26E8" w:rsidRDefault="00B66469" w:rsidP="00B664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ΚΕΔ </w:t>
            </w:r>
            <w:r w:rsidRPr="00FA2F1B">
              <w:rPr>
                <w:sz w:val="16"/>
                <w:szCs w:val="16"/>
              </w:rPr>
              <w:t>ΛΕΣΒΟ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3260" w:type="dxa"/>
          </w:tcPr>
          <w:p w14:paraId="376A6926" w14:textId="77777777" w:rsidR="00B66469" w:rsidRPr="00FF26E8" w:rsidRDefault="00B66469" w:rsidP="00B66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F550157" w14:textId="77777777" w:rsidR="00B66469" w:rsidRPr="00FF26E8" w:rsidRDefault="00B66469" w:rsidP="00B66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B66469" w14:paraId="4B8D96C0" w14:textId="1C04655A" w:rsidTr="00A023F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1709247C" w14:textId="18B7DC22" w:rsidR="00B66469" w:rsidRPr="00FF26E8" w:rsidRDefault="00B66469" w:rsidP="00B664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ΚΥΤ ΚΑΙ ΕΔΠΦΑΑ </w:t>
            </w:r>
            <w:r w:rsidRPr="00FA2F1B">
              <w:rPr>
                <w:sz w:val="16"/>
                <w:szCs w:val="16"/>
              </w:rPr>
              <w:t>ΜΑΛΑΚΑΣΑ</w:t>
            </w:r>
            <w:r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3260" w:type="dxa"/>
          </w:tcPr>
          <w:p w14:paraId="54C959F9" w14:textId="77777777" w:rsidR="00B66469" w:rsidRPr="00FF26E8" w:rsidRDefault="00B66469" w:rsidP="00B664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FB0DD33" w14:textId="77777777" w:rsidR="00B66469" w:rsidRPr="00FF26E8" w:rsidRDefault="00B66469" w:rsidP="00B664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B66469" w14:paraId="32ED2703" w14:textId="2D0646A9" w:rsidTr="00A02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0738223E" w14:textId="5FB2447F" w:rsidR="00B66469" w:rsidRPr="00FF26E8" w:rsidRDefault="00B66469" w:rsidP="00B664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>ΕΔΠΦΑΑ</w:t>
            </w:r>
            <w:r w:rsidRPr="00FA2F1B">
              <w:rPr>
                <w:sz w:val="16"/>
                <w:szCs w:val="16"/>
              </w:rPr>
              <w:t xml:space="preserve"> ΟΙΝΟΦΥΤ</w:t>
            </w:r>
            <w:r>
              <w:rPr>
                <w:sz w:val="16"/>
                <w:szCs w:val="16"/>
                <w:lang w:val="el-GR"/>
              </w:rPr>
              <w:t>ΩΝ</w:t>
            </w:r>
          </w:p>
        </w:tc>
        <w:tc>
          <w:tcPr>
            <w:tcW w:w="3260" w:type="dxa"/>
          </w:tcPr>
          <w:p w14:paraId="0F866C15" w14:textId="77777777" w:rsidR="00B66469" w:rsidRPr="00FF26E8" w:rsidRDefault="00B66469" w:rsidP="00B66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4D18AD3" w14:textId="77777777" w:rsidR="00B66469" w:rsidRPr="00FF26E8" w:rsidRDefault="00B66469" w:rsidP="00B66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B66469" w14:paraId="4ACB9D97" w14:textId="7FB7875D" w:rsidTr="00A023F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4EFE7F92" w14:textId="2C86676D" w:rsidR="00B66469" w:rsidRPr="00FF26E8" w:rsidRDefault="00B66469" w:rsidP="00B664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>ΕΔΠΦΑΑ</w:t>
            </w:r>
            <w:r w:rsidRPr="00FA2F1B">
              <w:rPr>
                <w:sz w:val="16"/>
                <w:szCs w:val="16"/>
              </w:rPr>
              <w:t xml:space="preserve"> ΠΟΛΥΚΑΣΤΡΟ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3260" w:type="dxa"/>
          </w:tcPr>
          <w:p w14:paraId="1470E9F2" w14:textId="77777777" w:rsidR="00B66469" w:rsidRPr="00FF26E8" w:rsidRDefault="00B66469" w:rsidP="00B664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3ED0F0DF" w14:textId="77777777" w:rsidR="00B66469" w:rsidRPr="00FF26E8" w:rsidRDefault="00B66469" w:rsidP="00B664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B66469" w14:paraId="29866CCD" w14:textId="51A07F51" w:rsidTr="00A02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006977EF" w14:textId="4E107CBA" w:rsidR="00B66469" w:rsidRPr="00FF26E8" w:rsidRDefault="00B66469" w:rsidP="00B664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>ΕΔΠΦΑΑ</w:t>
            </w:r>
            <w:r w:rsidRPr="00FA2F1B">
              <w:rPr>
                <w:sz w:val="16"/>
                <w:szCs w:val="16"/>
              </w:rPr>
              <w:t xml:space="preserve"> ΠΥΡΓΟ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3260" w:type="dxa"/>
          </w:tcPr>
          <w:p w14:paraId="692AC9A3" w14:textId="77777777" w:rsidR="00B66469" w:rsidRPr="00FF26E8" w:rsidRDefault="00B66469" w:rsidP="00B66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5412F41" w14:textId="77777777" w:rsidR="00B66469" w:rsidRPr="00FF26E8" w:rsidRDefault="00B66469" w:rsidP="00B66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B66469" w14:paraId="3ED5FB7D" w14:textId="7D52A57B" w:rsidTr="00A023F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2508BCA1" w14:textId="7FCC93F3" w:rsidR="00B66469" w:rsidRPr="00FF26E8" w:rsidRDefault="00B66469" w:rsidP="00B664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lastRenderedPageBreak/>
              <w:t>ΕΔΠΦΑΑ</w:t>
            </w:r>
            <w:r w:rsidRPr="00FA2F1B">
              <w:rPr>
                <w:sz w:val="16"/>
                <w:szCs w:val="16"/>
              </w:rPr>
              <w:t xml:space="preserve"> ΡΙΤΣΩΝΑ</w:t>
            </w:r>
            <w:r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3260" w:type="dxa"/>
          </w:tcPr>
          <w:p w14:paraId="5B394341" w14:textId="77777777" w:rsidR="00B66469" w:rsidRPr="00FF26E8" w:rsidRDefault="00B66469" w:rsidP="00B664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6A34F83" w14:textId="77777777" w:rsidR="00B66469" w:rsidRPr="00FF26E8" w:rsidRDefault="00B66469" w:rsidP="00B664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B66469" w14:paraId="6A200725" w14:textId="3B279D91" w:rsidTr="00A02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321DD350" w14:textId="5EC16FC2" w:rsidR="00B66469" w:rsidRPr="00FF26E8" w:rsidRDefault="00B66469" w:rsidP="00B664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ΚΕΔ </w:t>
            </w:r>
            <w:r w:rsidRPr="00FA2F1B">
              <w:rPr>
                <w:sz w:val="16"/>
                <w:szCs w:val="16"/>
              </w:rPr>
              <w:t>ΣΑΜΟ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3260" w:type="dxa"/>
          </w:tcPr>
          <w:p w14:paraId="3D4062EE" w14:textId="77777777" w:rsidR="00B66469" w:rsidRPr="00FF26E8" w:rsidRDefault="00B66469" w:rsidP="00B66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79D49233" w14:textId="77777777" w:rsidR="00B66469" w:rsidRPr="00FF26E8" w:rsidRDefault="00B66469" w:rsidP="00B66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B66469" w14:paraId="1AD42C74" w14:textId="642F0081" w:rsidTr="00A023F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69BF099B" w14:textId="38C7313E" w:rsidR="00B66469" w:rsidRPr="00FF26E8" w:rsidRDefault="00B66469" w:rsidP="00B664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ΚΜΚΣΜ </w:t>
            </w:r>
            <w:r w:rsidRPr="00FA2F1B">
              <w:rPr>
                <w:sz w:val="16"/>
                <w:szCs w:val="16"/>
              </w:rPr>
              <w:t>ΣΕΡΡ</w:t>
            </w:r>
            <w:r>
              <w:rPr>
                <w:sz w:val="16"/>
                <w:szCs w:val="16"/>
                <w:lang w:val="el-GR"/>
              </w:rPr>
              <w:t>ΩΝ</w:t>
            </w:r>
          </w:p>
        </w:tc>
        <w:tc>
          <w:tcPr>
            <w:tcW w:w="3260" w:type="dxa"/>
          </w:tcPr>
          <w:p w14:paraId="60E0601D" w14:textId="77777777" w:rsidR="00B66469" w:rsidRPr="00FF26E8" w:rsidRDefault="00B66469" w:rsidP="00B664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7A334481" w14:textId="77777777" w:rsidR="00B66469" w:rsidRPr="00FF26E8" w:rsidRDefault="00B66469" w:rsidP="00B664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B66469" w14:paraId="2B899E0A" w14:textId="63C7CFFD" w:rsidTr="00A02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58BA118A" w14:textId="6FC25AED" w:rsidR="00B66469" w:rsidRPr="00FF26E8" w:rsidRDefault="00B66469" w:rsidP="00B664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ΚΜΚΣΜ </w:t>
            </w:r>
            <w:r w:rsidRPr="00FA2F1B">
              <w:rPr>
                <w:sz w:val="16"/>
                <w:szCs w:val="16"/>
              </w:rPr>
              <w:t>ΣΙΝΤΙΚΗ</w:t>
            </w:r>
            <w:r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3260" w:type="dxa"/>
          </w:tcPr>
          <w:p w14:paraId="753FCC32" w14:textId="77777777" w:rsidR="00B66469" w:rsidRPr="00FF26E8" w:rsidRDefault="00B66469" w:rsidP="00B66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038315EC" w14:textId="77777777" w:rsidR="00B66469" w:rsidRPr="00FF26E8" w:rsidRDefault="00B66469" w:rsidP="00B66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B66469" w14:paraId="758C095E" w14:textId="74C461B3" w:rsidTr="00A023F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5980B37B" w14:textId="1004E90A" w:rsidR="00B66469" w:rsidRPr="00FF26E8" w:rsidRDefault="00B66469" w:rsidP="00B664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>ΕΔΠΦΑΑ</w:t>
            </w:r>
            <w:r w:rsidRPr="00FA2F1B">
              <w:rPr>
                <w:sz w:val="16"/>
                <w:szCs w:val="16"/>
              </w:rPr>
              <w:t xml:space="preserve"> ΣΧΙΣΤΟ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3260" w:type="dxa"/>
          </w:tcPr>
          <w:p w14:paraId="39726B52" w14:textId="77777777" w:rsidR="00B66469" w:rsidRPr="00FF26E8" w:rsidRDefault="00B66469" w:rsidP="00B664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CE4FAF4" w14:textId="77777777" w:rsidR="00B66469" w:rsidRPr="00FF26E8" w:rsidRDefault="00B66469" w:rsidP="00B664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B66469" w14:paraId="637E42FE" w14:textId="1593150F" w:rsidTr="00A02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18506086" w14:textId="145B2AFA" w:rsidR="00B66469" w:rsidRPr="00FF26E8" w:rsidRDefault="00B66469" w:rsidP="00B664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>ΕΔΠΦΑΑ</w:t>
            </w:r>
            <w:r w:rsidRPr="00FA2F1B">
              <w:rPr>
                <w:sz w:val="16"/>
                <w:szCs w:val="16"/>
              </w:rPr>
              <w:t xml:space="preserve"> ΦΙΛΙΠΠΙΑΔΑ</w:t>
            </w:r>
          </w:p>
        </w:tc>
        <w:tc>
          <w:tcPr>
            <w:tcW w:w="3260" w:type="dxa"/>
          </w:tcPr>
          <w:p w14:paraId="5E93B471" w14:textId="77777777" w:rsidR="00B66469" w:rsidRPr="00FF26E8" w:rsidRDefault="00B66469" w:rsidP="00B66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69BAF46" w14:textId="77777777" w:rsidR="00B66469" w:rsidRPr="00FF26E8" w:rsidRDefault="00B66469" w:rsidP="00B66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B66469" w14:paraId="5792A7DE" w14:textId="7EEDA13C" w:rsidTr="00A023F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7DDCF258" w14:textId="1156AC6D" w:rsidR="00B66469" w:rsidRPr="00FF26E8" w:rsidRDefault="00B66469" w:rsidP="00B664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ΚΥΤ </w:t>
            </w:r>
            <w:r w:rsidRPr="00FA2F1B">
              <w:rPr>
                <w:sz w:val="16"/>
                <w:szCs w:val="16"/>
              </w:rPr>
              <w:t>ΦΥΛΑΚΙΟ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3260" w:type="dxa"/>
          </w:tcPr>
          <w:p w14:paraId="204A25A3" w14:textId="77777777" w:rsidR="00B66469" w:rsidRPr="00FF26E8" w:rsidRDefault="00B66469" w:rsidP="00B664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7D4F7FDE" w14:textId="77777777" w:rsidR="00B66469" w:rsidRPr="00FF26E8" w:rsidRDefault="00B66469" w:rsidP="00B664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B66469" w14:paraId="23E33FEF" w14:textId="1835DFBA" w:rsidTr="00A02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069904E7" w14:textId="342002E0" w:rsidR="00B66469" w:rsidRPr="00FF26E8" w:rsidRDefault="00B66469" w:rsidP="00B664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ΚΕΔ </w:t>
            </w:r>
            <w:r w:rsidRPr="00FA2F1B">
              <w:rPr>
                <w:sz w:val="16"/>
                <w:szCs w:val="16"/>
              </w:rPr>
              <w:t>ΧΙΟ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3260" w:type="dxa"/>
          </w:tcPr>
          <w:p w14:paraId="375DC88B" w14:textId="77777777" w:rsidR="00B66469" w:rsidRPr="00FF26E8" w:rsidRDefault="00B66469" w:rsidP="00B66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5D4B271" w14:textId="77777777" w:rsidR="00B66469" w:rsidRPr="00FF26E8" w:rsidRDefault="00B66469" w:rsidP="00B66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B66469" w14:paraId="7F3DE598" w14:textId="066C46B0" w:rsidTr="00A023F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7BD16EA6" w14:textId="686483B3" w:rsidR="00B66469" w:rsidRPr="00FF26E8" w:rsidRDefault="00B66469" w:rsidP="00B664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ΚΜΚΣΜ </w:t>
            </w:r>
            <w:r w:rsidRPr="00FA2F1B">
              <w:rPr>
                <w:sz w:val="16"/>
                <w:szCs w:val="16"/>
              </w:rPr>
              <w:t>ΗΡΑΚΛΕΙΟ</w:t>
            </w:r>
            <w:r>
              <w:rPr>
                <w:sz w:val="16"/>
                <w:szCs w:val="16"/>
                <w:lang w:val="el-GR"/>
              </w:rPr>
              <w:t>Υ</w:t>
            </w:r>
            <w:r w:rsidRPr="00FA2F1B">
              <w:rPr>
                <w:sz w:val="16"/>
                <w:szCs w:val="16"/>
              </w:rPr>
              <w:t xml:space="preserve"> </w:t>
            </w:r>
          </w:p>
        </w:tc>
        <w:tc>
          <w:tcPr>
            <w:tcW w:w="3260" w:type="dxa"/>
          </w:tcPr>
          <w:p w14:paraId="2C8ED995" w14:textId="77777777" w:rsidR="00B66469" w:rsidRPr="00FF26E8" w:rsidRDefault="00B66469" w:rsidP="00B664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02E07B59" w14:textId="77777777" w:rsidR="00B66469" w:rsidRPr="00FF26E8" w:rsidRDefault="00B66469" w:rsidP="00B664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B66469" w14:paraId="5A8501AE" w14:textId="60E34953" w:rsidTr="00A023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4A47FAB3" w14:textId="455406BA" w:rsidR="00B66469" w:rsidRPr="00FF26E8" w:rsidRDefault="00B66469" w:rsidP="00B664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ΚΜΚΣΜ </w:t>
            </w:r>
            <w:r w:rsidRPr="00FA2F1B">
              <w:rPr>
                <w:sz w:val="16"/>
                <w:szCs w:val="16"/>
              </w:rPr>
              <w:t>ΧΑΝΙ</w:t>
            </w:r>
            <w:r>
              <w:rPr>
                <w:sz w:val="16"/>
                <w:szCs w:val="16"/>
                <w:lang w:val="el-GR"/>
              </w:rPr>
              <w:t>ΩΝ</w:t>
            </w:r>
          </w:p>
        </w:tc>
        <w:tc>
          <w:tcPr>
            <w:tcW w:w="3260" w:type="dxa"/>
          </w:tcPr>
          <w:p w14:paraId="46698E4D" w14:textId="77777777" w:rsidR="00B66469" w:rsidRPr="00FF26E8" w:rsidRDefault="00B66469" w:rsidP="00B66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0A80CF85" w14:textId="77777777" w:rsidR="00B66469" w:rsidRPr="00FF26E8" w:rsidRDefault="00B66469" w:rsidP="00B66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</w:tbl>
    <w:p w14:paraId="4F59AADD" w14:textId="77777777" w:rsidR="007D3C6C" w:rsidRDefault="007D3C6C" w:rsidP="007D3C6C">
      <w:pPr>
        <w:rPr>
          <w:lang w:val="el-GR"/>
        </w:rPr>
      </w:pPr>
    </w:p>
    <w:tbl>
      <w:tblPr>
        <w:tblStyle w:val="6-6"/>
        <w:tblpPr w:leftFromText="180" w:rightFromText="180" w:vertAnchor="text" w:horzAnchor="margin" w:tblpXSpec="center" w:tblpY="337"/>
        <w:tblW w:w="5900" w:type="pct"/>
        <w:tblLayout w:type="fixed"/>
        <w:tblLook w:val="04A0" w:firstRow="1" w:lastRow="0" w:firstColumn="1" w:lastColumn="0" w:noHBand="0" w:noVBand="1"/>
      </w:tblPr>
      <w:tblGrid>
        <w:gridCol w:w="574"/>
        <w:gridCol w:w="9837"/>
      </w:tblGrid>
      <w:tr w:rsidR="007D3C6C" w:rsidRPr="00AD0FEF" w14:paraId="4BCB7FC4" w14:textId="77777777" w:rsidTr="007E6A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</w:tcPr>
          <w:p w14:paraId="43C0CEFF" w14:textId="6FB7CF50" w:rsidR="007D3C6C" w:rsidRPr="00B95ECB" w:rsidRDefault="007D3C6C" w:rsidP="00C36608">
            <w:pPr>
              <w:spacing w:line="259" w:lineRule="auto"/>
              <w:jc w:val="center"/>
              <w:rPr>
                <w:color w:val="1F497D" w:themeColor="text2"/>
                <w:sz w:val="20"/>
                <w:szCs w:val="20"/>
              </w:rPr>
            </w:pPr>
            <w:r w:rsidRPr="00A4642B">
              <w:rPr>
                <w:rFonts w:ascii="Calibri" w:eastAsia="Times New Roman" w:hAnsi="Calibri" w:cs="Arial"/>
                <w:color w:val="44546A"/>
                <w:sz w:val="20"/>
                <w:szCs w:val="20"/>
                <w:lang w:val="el-GR"/>
              </w:rPr>
              <w:t>Π.</w:t>
            </w:r>
            <w:r>
              <w:rPr>
                <w:rFonts w:ascii="Calibri" w:eastAsia="Times New Roman" w:hAnsi="Calibri" w:cs="Arial"/>
                <w:color w:val="44546A"/>
                <w:sz w:val="20"/>
                <w:szCs w:val="20"/>
                <w:lang w:val="el-GR"/>
              </w:rPr>
              <w:t>4</w:t>
            </w:r>
          </w:p>
        </w:tc>
        <w:tc>
          <w:tcPr>
            <w:tcW w:w="9622" w:type="dxa"/>
            <w:vAlign w:val="center"/>
            <w:hideMark/>
          </w:tcPr>
          <w:p w14:paraId="56D1DB00" w14:textId="7A91352A" w:rsidR="007D3C6C" w:rsidRPr="002C6F82" w:rsidRDefault="007E6A9D" w:rsidP="007E6A9D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1F497D" w:themeColor="text2"/>
                <w:sz w:val="20"/>
                <w:szCs w:val="20"/>
                <w:lang w:val="el-GR"/>
              </w:rPr>
            </w:pPr>
            <w:r>
              <w:rPr>
                <w:rFonts w:ascii="Calibri" w:eastAsia="Times New Roman" w:hAnsi="Calibri" w:cs="Arial"/>
                <w:color w:val="44546A"/>
                <w:sz w:val="20"/>
                <w:szCs w:val="20"/>
                <w:lang w:val="el-GR"/>
              </w:rPr>
              <w:t xml:space="preserve">Αριθμός υπηκόων τρίτων χωρών </w:t>
            </w:r>
            <w:r w:rsidRPr="007E6A9D">
              <w:rPr>
                <w:rFonts w:ascii="Calibri" w:eastAsia="Times New Roman" w:hAnsi="Calibri" w:cs="Arial"/>
                <w:color w:val="44546A"/>
                <w:sz w:val="20"/>
                <w:szCs w:val="20"/>
                <w:lang w:val="el-GR"/>
              </w:rPr>
              <w:t>που υπήχθησαν σε έλεγχο διαλογής από τα Κλιμάκια Ιατρικού Ελέγχου και Ψυχοκοινωνικής Υποστήριξης στα σημεία ελέγχου διαλογής</w:t>
            </w:r>
            <w:r w:rsidR="004A3EAE">
              <w:rPr>
                <w:rFonts w:ascii="Calibri" w:eastAsia="Times New Roman" w:hAnsi="Calibri" w:cs="Arial"/>
                <w:color w:val="44546A"/>
                <w:sz w:val="20"/>
                <w:szCs w:val="20"/>
                <w:lang w:val="el-GR"/>
              </w:rPr>
              <w:t xml:space="preserve"> &amp; </w:t>
            </w:r>
            <w:r w:rsidR="005A56F0">
              <w:rPr>
                <w:rFonts w:ascii="Calibri" w:eastAsia="Times New Roman" w:hAnsi="Calibri" w:cs="Arial"/>
                <w:color w:val="44546A"/>
                <w:sz w:val="20"/>
                <w:szCs w:val="20"/>
                <w:lang w:val="el-GR"/>
              </w:rPr>
              <w:t xml:space="preserve">σε εκτίμηση </w:t>
            </w:r>
            <w:r w:rsidR="00A37E74">
              <w:rPr>
                <w:rFonts w:ascii="Calibri" w:eastAsia="Times New Roman" w:hAnsi="Calibri" w:cs="Arial"/>
                <w:color w:val="44546A"/>
                <w:sz w:val="20"/>
                <w:szCs w:val="20"/>
                <w:lang w:val="el-GR"/>
              </w:rPr>
              <w:t>ανηλικότητας</w:t>
            </w:r>
          </w:p>
        </w:tc>
      </w:tr>
    </w:tbl>
    <w:p w14:paraId="4706416A" w14:textId="77777777" w:rsidR="007D3C6C" w:rsidRDefault="007D3C6C" w:rsidP="007D3C6C">
      <w:pPr>
        <w:rPr>
          <w:lang w:val="el-GR"/>
        </w:rPr>
      </w:pPr>
    </w:p>
    <w:p w14:paraId="19DCB70F" w14:textId="77777777" w:rsidR="007D3C6C" w:rsidRPr="007D3C6C" w:rsidRDefault="007D3C6C" w:rsidP="007D3C6C">
      <w:pPr>
        <w:rPr>
          <w:lang w:val="el-GR"/>
        </w:rPr>
      </w:pPr>
    </w:p>
    <w:tbl>
      <w:tblPr>
        <w:tblStyle w:val="4-1"/>
        <w:tblW w:w="5900" w:type="pct"/>
        <w:jc w:val="center"/>
        <w:tblLook w:val="04A0" w:firstRow="1" w:lastRow="0" w:firstColumn="1" w:lastColumn="0" w:noHBand="0" w:noVBand="1"/>
      </w:tblPr>
      <w:tblGrid>
        <w:gridCol w:w="3474"/>
        <w:gridCol w:w="2898"/>
        <w:gridCol w:w="4039"/>
      </w:tblGrid>
      <w:tr w:rsidR="007D3C6C" w:rsidRPr="00AD0FEF" w14:paraId="053E2656" w14:textId="034EA793" w:rsidTr="001541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4" w:type="dxa"/>
          </w:tcPr>
          <w:p w14:paraId="52D11148" w14:textId="77777777" w:rsidR="007D3C6C" w:rsidRPr="00FF26E8" w:rsidRDefault="007D3C6C" w:rsidP="007D3C6C">
            <w:pPr>
              <w:jc w:val="center"/>
              <w:rPr>
                <w:sz w:val="16"/>
                <w:szCs w:val="16"/>
              </w:rPr>
            </w:pPr>
            <w:r w:rsidRPr="00FF26E8">
              <w:rPr>
                <w:sz w:val="16"/>
                <w:szCs w:val="16"/>
              </w:rPr>
              <w:t>Δομή</w:t>
            </w:r>
          </w:p>
        </w:tc>
        <w:tc>
          <w:tcPr>
            <w:tcW w:w="2898" w:type="dxa"/>
          </w:tcPr>
          <w:p w14:paraId="3990DB69" w14:textId="0C180EA0" w:rsidR="007D3C6C" w:rsidRPr="007D3C6C" w:rsidRDefault="005A56F0" w:rsidP="007D3C6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>Αριθμός ατόμων που υπήχθησαν σε έλεγχο διαλογής</w:t>
            </w:r>
          </w:p>
        </w:tc>
        <w:tc>
          <w:tcPr>
            <w:tcW w:w="4039" w:type="dxa"/>
          </w:tcPr>
          <w:p w14:paraId="7B7F5AA3" w14:textId="476476F7" w:rsidR="007D3C6C" w:rsidRDefault="005A56F0" w:rsidP="007D3C6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 xml:space="preserve">Αριθμός ατόμων </w:t>
            </w:r>
            <w:r w:rsidR="00742443">
              <w:rPr>
                <w:sz w:val="16"/>
                <w:szCs w:val="16"/>
                <w:lang w:val="el-GR"/>
              </w:rPr>
              <w:t xml:space="preserve"> που υπήχθησαν σε διαδικασία εκτίμησης ανηλικότητας</w:t>
            </w:r>
          </w:p>
        </w:tc>
      </w:tr>
      <w:tr w:rsidR="00FA2F1B" w14:paraId="045A782D" w14:textId="5FC50DCF" w:rsidTr="001541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4" w:type="dxa"/>
            <w:vAlign w:val="center"/>
          </w:tcPr>
          <w:p w14:paraId="3C5166E4" w14:textId="1093E393" w:rsidR="00FA2F1B" w:rsidRPr="00FF26E8" w:rsidRDefault="001541EB" w:rsidP="00FA2F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ΚΥΤ </w:t>
            </w:r>
            <w:r w:rsidRPr="00FA2F1B">
              <w:rPr>
                <w:sz w:val="16"/>
                <w:szCs w:val="16"/>
              </w:rPr>
              <w:t>ΔΙΑΒΑΤ</w:t>
            </w:r>
            <w:r>
              <w:rPr>
                <w:sz w:val="16"/>
                <w:szCs w:val="16"/>
                <w:lang w:val="el-GR"/>
              </w:rPr>
              <w:t>ΩΝ</w:t>
            </w:r>
          </w:p>
        </w:tc>
        <w:tc>
          <w:tcPr>
            <w:tcW w:w="2898" w:type="dxa"/>
          </w:tcPr>
          <w:p w14:paraId="19E514C5" w14:textId="77777777" w:rsidR="00FA2F1B" w:rsidRPr="00FF26E8" w:rsidRDefault="00FA2F1B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039" w:type="dxa"/>
          </w:tcPr>
          <w:p w14:paraId="25AFB304" w14:textId="77777777" w:rsidR="00FA2F1B" w:rsidRPr="00FF26E8" w:rsidRDefault="00FA2F1B" w:rsidP="00FA2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FA2F1B" w14:paraId="5B52E7A2" w14:textId="60735ABF" w:rsidTr="001541E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4" w:type="dxa"/>
            <w:vAlign w:val="center"/>
          </w:tcPr>
          <w:p w14:paraId="1DC10914" w14:textId="6E61512A" w:rsidR="00FA2F1B" w:rsidRPr="00FF26E8" w:rsidRDefault="001541EB" w:rsidP="00FA2F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ΚΕΔ </w:t>
            </w:r>
            <w:r w:rsidRPr="00FA2F1B">
              <w:rPr>
                <w:sz w:val="16"/>
                <w:szCs w:val="16"/>
              </w:rPr>
              <w:t>ΚΩ</w:t>
            </w:r>
          </w:p>
        </w:tc>
        <w:tc>
          <w:tcPr>
            <w:tcW w:w="2898" w:type="dxa"/>
          </w:tcPr>
          <w:p w14:paraId="1185F69F" w14:textId="77777777" w:rsidR="00FA2F1B" w:rsidRPr="00FF26E8" w:rsidRDefault="00FA2F1B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039" w:type="dxa"/>
          </w:tcPr>
          <w:p w14:paraId="446D375D" w14:textId="77777777" w:rsidR="00FA2F1B" w:rsidRPr="00FF26E8" w:rsidRDefault="00FA2F1B" w:rsidP="00FA2F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1541EB" w14:paraId="18B46448" w14:textId="2CF1CCCB" w:rsidTr="001541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4" w:type="dxa"/>
            <w:vAlign w:val="center"/>
          </w:tcPr>
          <w:p w14:paraId="168D22B2" w14:textId="03287A89" w:rsidR="001541EB" w:rsidRPr="00FF26E8" w:rsidRDefault="001541EB" w:rsidP="001541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ΚΕΔ </w:t>
            </w:r>
            <w:r w:rsidRPr="00FA2F1B">
              <w:rPr>
                <w:sz w:val="16"/>
                <w:szCs w:val="16"/>
              </w:rPr>
              <w:t>ΛΕΡΟ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2898" w:type="dxa"/>
          </w:tcPr>
          <w:p w14:paraId="3F78CF45" w14:textId="77777777" w:rsidR="001541EB" w:rsidRPr="00FF26E8" w:rsidRDefault="001541EB" w:rsidP="001541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039" w:type="dxa"/>
          </w:tcPr>
          <w:p w14:paraId="534A51B3" w14:textId="77777777" w:rsidR="001541EB" w:rsidRPr="00FF26E8" w:rsidRDefault="001541EB" w:rsidP="001541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1541EB" w14:paraId="08760026" w14:textId="652D2494" w:rsidTr="001541E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4" w:type="dxa"/>
            <w:vAlign w:val="center"/>
          </w:tcPr>
          <w:p w14:paraId="5B77EC4E" w14:textId="42F1969D" w:rsidR="001541EB" w:rsidRPr="00FF26E8" w:rsidRDefault="001541EB" w:rsidP="001541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ΚΕΔ </w:t>
            </w:r>
            <w:r w:rsidRPr="00FA2F1B">
              <w:rPr>
                <w:sz w:val="16"/>
                <w:szCs w:val="16"/>
              </w:rPr>
              <w:t>ΛΕΣΒΟ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2898" w:type="dxa"/>
          </w:tcPr>
          <w:p w14:paraId="22B1577C" w14:textId="77777777" w:rsidR="001541EB" w:rsidRPr="00FF26E8" w:rsidRDefault="001541EB" w:rsidP="001541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039" w:type="dxa"/>
          </w:tcPr>
          <w:p w14:paraId="0FE138D4" w14:textId="77777777" w:rsidR="001541EB" w:rsidRPr="00FF26E8" w:rsidRDefault="001541EB" w:rsidP="001541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1541EB" w14:paraId="558D0AAC" w14:textId="4E4DE88B" w:rsidTr="001541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4" w:type="dxa"/>
            <w:vAlign w:val="center"/>
          </w:tcPr>
          <w:p w14:paraId="31F06BF3" w14:textId="492BCB65" w:rsidR="001541EB" w:rsidRPr="00FF26E8" w:rsidRDefault="001541EB" w:rsidP="001541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ΚΥΤ ΚΑΙ ΕΔΠΦΑΑ </w:t>
            </w:r>
            <w:r w:rsidRPr="00FA2F1B">
              <w:rPr>
                <w:sz w:val="16"/>
                <w:szCs w:val="16"/>
              </w:rPr>
              <w:t>ΜΑΛΑΚΑΣΑ</w:t>
            </w:r>
            <w:r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2898" w:type="dxa"/>
          </w:tcPr>
          <w:p w14:paraId="6F6A2151" w14:textId="77777777" w:rsidR="001541EB" w:rsidRPr="00FF26E8" w:rsidRDefault="001541EB" w:rsidP="001541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039" w:type="dxa"/>
          </w:tcPr>
          <w:p w14:paraId="1DDEF9EF" w14:textId="77777777" w:rsidR="001541EB" w:rsidRPr="00FF26E8" w:rsidRDefault="001541EB" w:rsidP="001541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1541EB" w14:paraId="4A54AF1D" w14:textId="0E270CB6" w:rsidTr="001541E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4" w:type="dxa"/>
            <w:vAlign w:val="center"/>
          </w:tcPr>
          <w:p w14:paraId="1EDF5834" w14:textId="071EA3BB" w:rsidR="001541EB" w:rsidRPr="00FF26E8" w:rsidRDefault="001541EB" w:rsidP="001541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ΚΕΔ </w:t>
            </w:r>
            <w:r w:rsidRPr="00FA2F1B">
              <w:rPr>
                <w:sz w:val="16"/>
                <w:szCs w:val="16"/>
              </w:rPr>
              <w:t>ΣΑΜΟ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2898" w:type="dxa"/>
          </w:tcPr>
          <w:p w14:paraId="7947960F" w14:textId="77777777" w:rsidR="001541EB" w:rsidRPr="00FF26E8" w:rsidRDefault="001541EB" w:rsidP="001541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039" w:type="dxa"/>
          </w:tcPr>
          <w:p w14:paraId="0B1F4F27" w14:textId="77777777" w:rsidR="001541EB" w:rsidRPr="00FF26E8" w:rsidRDefault="001541EB" w:rsidP="001541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1541EB" w14:paraId="11160A6B" w14:textId="4B2C4503" w:rsidTr="001541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4" w:type="dxa"/>
            <w:vAlign w:val="center"/>
          </w:tcPr>
          <w:p w14:paraId="2DCEDA81" w14:textId="3D7BF73A" w:rsidR="001541EB" w:rsidRPr="00FF26E8" w:rsidRDefault="001541EB" w:rsidP="001541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ΚΜΚΣΜ </w:t>
            </w:r>
            <w:r w:rsidRPr="00FA2F1B">
              <w:rPr>
                <w:sz w:val="16"/>
                <w:szCs w:val="16"/>
              </w:rPr>
              <w:t>ΣΕΡΡ</w:t>
            </w:r>
            <w:r>
              <w:rPr>
                <w:sz w:val="16"/>
                <w:szCs w:val="16"/>
                <w:lang w:val="el-GR"/>
              </w:rPr>
              <w:t>ΩΝ</w:t>
            </w:r>
          </w:p>
        </w:tc>
        <w:tc>
          <w:tcPr>
            <w:tcW w:w="2898" w:type="dxa"/>
          </w:tcPr>
          <w:p w14:paraId="73A16113" w14:textId="77777777" w:rsidR="001541EB" w:rsidRPr="00FF26E8" w:rsidRDefault="001541EB" w:rsidP="001541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039" w:type="dxa"/>
          </w:tcPr>
          <w:p w14:paraId="7C60669E" w14:textId="77777777" w:rsidR="001541EB" w:rsidRPr="00FF26E8" w:rsidRDefault="001541EB" w:rsidP="001541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1541EB" w14:paraId="54E74C63" w14:textId="194DB622" w:rsidTr="001541E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4" w:type="dxa"/>
            <w:vAlign w:val="center"/>
          </w:tcPr>
          <w:p w14:paraId="159A6FBC" w14:textId="57C8520C" w:rsidR="001541EB" w:rsidRPr="00FF26E8" w:rsidRDefault="001541EB" w:rsidP="001541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ΚΜΚΣΜ </w:t>
            </w:r>
            <w:r w:rsidRPr="00FA2F1B">
              <w:rPr>
                <w:sz w:val="16"/>
                <w:szCs w:val="16"/>
              </w:rPr>
              <w:t>ΣΙΝΤΙΚΗ</w:t>
            </w:r>
            <w:r>
              <w:rPr>
                <w:sz w:val="16"/>
                <w:szCs w:val="16"/>
                <w:lang w:val="el-GR"/>
              </w:rPr>
              <w:t>Σ</w:t>
            </w:r>
          </w:p>
        </w:tc>
        <w:tc>
          <w:tcPr>
            <w:tcW w:w="2898" w:type="dxa"/>
          </w:tcPr>
          <w:p w14:paraId="60BD3000" w14:textId="77777777" w:rsidR="001541EB" w:rsidRPr="00FF26E8" w:rsidRDefault="001541EB" w:rsidP="001541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039" w:type="dxa"/>
          </w:tcPr>
          <w:p w14:paraId="5550FE35" w14:textId="77777777" w:rsidR="001541EB" w:rsidRPr="00FF26E8" w:rsidRDefault="001541EB" w:rsidP="001541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1541EB" w14:paraId="10B94BB2" w14:textId="1F351883" w:rsidTr="001541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4" w:type="dxa"/>
            <w:vAlign w:val="center"/>
          </w:tcPr>
          <w:p w14:paraId="486A4A61" w14:textId="21E6FC55" w:rsidR="001541EB" w:rsidRPr="00FF26E8" w:rsidRDefault="001541EB" w:rsidP="001541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ΚΥΤ </w:t>
            </w:r>
            <w:r w:rsidRPr="00FA2F1B">
              <w:rPr>
                <w:sz w:val="16"/>
                <w:szCs w:val="16"/>
              </w:rPr>
              <w:t>ΦΥΛΑΚΙΟ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2898" w:type="dxa"/>
          </w:tcPr>
          <w:p w14:paraId="30B451F7" w14:textId="77777777" w:rsidR="001541EB" w:rsidRPr="00FF26E8" w:rsidRDefault="001541EB" w:rsidP="001541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039" w:type="dxa"/>
          </w:tcPr>
          <w:p w14:paraId="52FA2A96" w14:textId="77777777" w:rsidR="001541EB" w:rsidRPr="00FF26E8" w:rsidRDefault="001541EB" w:rsidP="001541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1541EB" w14:paraId="6BDC737E" w14:textId="6240A3E4" w:rsidTr="001541E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4" w:type="dxa"/>
            <w:vAlign w:val="center"/>
          </w:tcPr>
          <w:p w14:paraId="2F99B2C6" w14:textId="356AFB9B" w:rsidR="001541EB" w:rsidRPr="00FF26E8" w:rsidRDefault="001541EB" w:rsidP="001541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ΚΕΔ </w:t>
            </w:r>
            <w:r w:rsidRPr="00FA2F1B">
              <w:rPr>
                <w:sz w:val="16"/>
                <w:szCs w:val="16"/>
              </w:rPr>
              <w:t>ΧΙΟ</w:t>
            </w:r>
            <w:r>
              <w:rPr>
                <w:sz w:val="16"/>
                <w:szCs w:val="16"/>
                <w:lang w:val="el-GR"/>
              </w:rPr>
              <w:t>Υ</w:t>
            </w:r>
          </w:p>
        </w:tc>
        <w:tc>
          <w:tcPr>
            <w:tcW w:w="2898" w:type="dxa"/>
          </w:tcPr>
          <w:p w14:paraId="366C17DE" w14:textId="77777777" w:rsidR="001541EB" w:rsidRPr="00FF26E8" w:rsidRDefault="001541EB" w:rsidP="001541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039" w:type="dxa"/>
          </w:tcPr>
          <w:p w14:paraId="64DC5524" w14:textId="77777777" w:rsidR="001541EB" w:rsidRPr="00FF26E8" w:rsidRDefault="001541EB" w:rsidP="001541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1541EB" w14:paraId="2698F291" w14:textId="73BB34D2" w:rsidTr="001541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4" w:type="dxa"/>
            <w:vAlign w:val="center"/>
          </w:tcPr>
          <w:p w14:paraId="03478C6F" w14:textId="64434206" w:rsidR="001541EB" w:rsidRPr="00FF26E8" w:rsidRDefault="001541EB" w:rsidP="001541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ΚΜΚΣΜ </w:t>
            </w:r>
            <w:r w:rsidRPr="00FA2F1B">
              <w:rPr>
                <w:sz w:val="16"/>
                <w:szCs w:val="16"/>
              </w:rPr>
              <w:t>ΗΡΑΚΛΕΙΟ</w:t>
            </w:r>
            <w:r>
              <w:rPr>
                <w:sz w:val="16"/>
                <w:szCs w:val="16"/>
                <w:lang w:val="el-GR"/>
              </w:rPr>
              <w:t>Υ</w:t>
            </w:r>
            <w:r w:rsidRPr="00FA2F1B">
              <w:rPr>
                <w:sz w:val="16"/>
                <w:szCs w:val="16"/>
              </w:rPr>
              <w:t xml:space="preserve"> </w:t>
            </w:r>
          </w:p>
        </w:tc>
        <w:tc>
          <w:tcPr>
            <w:tcW w:w="2898" w:type="dxa"/>
          </w:tcPr>
          <w:p w14:paraId="6AE321EA" w14:textId="77777777" w:rsidR="001541EB" w:rsidRPr="00FF26E8" w:rsidRDefault="001541EB" w:rsidP="001541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039" w:type="dxa"/>
          </w:tcPr>
          <w:p w14:paraId="6FE647F5" w14:textId="77777777" w:rsidR="001541EB" w:rsidRPr="00FF26E8" w:rsidRDefault="001541EB" w:rsidP="001541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1541EB" w14:paraId="547E7E28" w14:textId="706382F4" w:rsidTr="001541E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4" w:type="dxa"/>
            <w:vAlign w:val="center"/>
          </w:tcPr>
          <w:p w14:paraId="549E6616" w14:textId="0348BC6C" w:rsidR="001541EB" w:rsidRPr="00FF26E8" w:rsidRDefault="001541EB" w:rsidP="001541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l-GR"/>
              </w:rPr>
              <w:t xml:space="preserve">ΚΜΚΣΜ </w:t>
            </w:r>
            <w:r w:rsidRPr="00FA2F1B">
              <w:rPr>
                <w:sz w:val="16"/>
                <w:szCs w:val="16"/>
              </w:rPr>
              <w:t>ΧΑΝΙ</w:t>
            </w:r>
            <w:r>
              <w:rPr>
                <w:sz w:val="16"/>
                <w:szCs w:val="16"/>
                <w:lang w:val="el-GR"/>
              </w:rPr>
              <w:t>ΩΝ</w:t>
            </w:r>
          </w:p>
        </w:tc>
        <w:tc>
          <w:tcPr>
            <w:tcW w:w="2898" w:type="dxa"/>
          </w:tcPr>
          <w:p w14:paraId="5BBF49C9" w14:textId="77777777" w:rsidR="001541EB" w:rsidRPr="00FF26E8" w:rsidRDefault="001541EB" w:rsidP="001541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039" w:type="dxa"/>
          </w:tcPr>
          <w:p w14:paraId="34A3BBB5" w14:textId="77777777" w:rsidR="001541EB" w:rsidRPr="00FF26E8" w:rsidRDefault="001541EB" w:rsidP="001541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</w:tbl>
    <w:p w14:paraId="73244263" w14:textId="77777777" w:rsidR="00EF1183" w:rsidRDefault="00EF1183">
      <w:pPr>
        <w:rPr>
          <w:lang w:val="el-GR"/>
        </w:rPr>
      </w:pPr>
    </w:p>
    <w:tbl>
      <w:tblPr>
        <w:tblStyle w:val="afa"/>
        <w:tblW w:w="10530" w:type="dxa"/>
        <w:jc w:val="center"/>
        <w:tblLook w:val="04A0" w:firstRow="1" w:lastRow="0" w:firstColumn="1" w:lastColumn="0" w:noHBand="0" w:noVBand="1"/>
      </w:tblPr>
      <w:tblGrid>
        <w:gridCol w:w="10530"/>
      </w:tblGrid>
      <w:tr w:rsidR="007D3C6C" w:rsidRPr="007D3C6C" w14:paraId="3DC2D389" w14:textId="77777777" w:rsidTr="007D3C6C">
        <w:trPr>
          <w:trHeight w:val="347"/>
          <w:jc w:val="center"/>
        </w:trPr>
        <w:tc>
          <w:tcPr>
            <w:tcW w:w="10530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002060"/>
            <w:vAlign w:val="center"/>
          </w:tcPr>
          <w:p w14:paraId="791535EE" w14:textId="101313AB" w:rsidR="007D3C6C" w:rsidRPr="007D3C6C" w:rsidRDefault="00927E67" w:rsidP="007D3C6C">
            <w:pPr>
              <w:spacing w:line="259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883CA3">
              <w:rPr>
                <w:rFonts w:ascii="Calibri" w:eastAsia="Times New Roman" w:hAnsi="Calibri" w:cs="Arial"/>
                <w:color w:val="FFFFFF"/>
                <w:sz w:val="20"/>
                <w:szCs w:val="20"/>
                <w:lang w:val="el-GR"/>
              </w:rPr>
              <w:t xml:space="preserve">ΔΡΑΣΕΙΣ </w:t>
            </w:r>
            <w:r w:rsidR="007D3C6C" w:rsidRPr="00883CA3">
              <w:rPr>
                <w:rFonts w:ascii="Calibri" w:eastAsia="Times New Roman" w:hAnsi="Calibri" w:cs="Arial"/>
                <w:color w:val="FFFFFF"/>
                <w:sz w:val="20"/>
                <w:szCs w:val="20"/>
                <w:lang w:val="el-GR"/>
              </w:rPr>
              <w:t>ΕΝΗΜΕΡΩΣ</w:t>
            </w:r>
            <w:r w:rsidRPr="00883CA3">
              <w:rPr>
                <w:rFonts w:ascii="Calibri" w:eastAsia="Times New Roman" w:hAnsi="Calibri" w:cs="Arial"/>
                <w:color w:val="FFFFFF"/>
                <w:sz w:val="20"/>
                <w:szCs w:val="20"/>
                <w:lang w:val="el-GR"/>
              </w:rPr>
              <w:t>Η</w:t>
            </w:r>
            <w:r w:rsidR="007D3C6C" w:rsidRPr="00883CA3">
              <w:rPr>
                <w:rFonts w:ascii="Calibri" w:eastAsia="Times New Roman" w:hAnsi="Calibri" w:cs="Arial"/>
                <w:color w:val="FFFFFF"/>
                <w:sz w:val="20"/>
                <w:szCs w:val="20"/>
                <w:lang w:val="el-GR"/>
              </w:rPr>
              <w:t>Σ</w:t>
            </w:r>
            <w:r w:rsidR="007D3C6C" w:rsidRPr="00883CA3">
              <w:rPr>
                <w:rFonts w:ascii="Calibri" w:eastAsia="Times New Roman" w:hAnsi="Calibri" w:cs="Arial"/>
                <w:color w:val="FFFFFF"/>
                <w:sz w:val="20"/>
                <w:szCs w:val="20"/>
              </w:rPr>
              <w:t>/</w:t>
            </w:r>
            <w:r w:rsidRPr="00883CA3">
              <w:rPr>
                <w:rFonts w:ascii="Calibri" w:eastAsia="Times New Roman" w:hAnsi="Calibri" w:cs="Arial"/>
                <w:color w:val="FFFFFF"/>
                <w:sz w:val="20"/>
                <w:szCs w:val="20"/>
                <w:lang w:val="el-GR"/>
              </w:rPr>
              <w:t xml:space="preserve"> ΒΑΣΙΚΕΣ  </w:t>
            </w:r>
            <w:r w:rsidR="007D3C6C" w:rsidRPr="00883CA3">
              <w:rPr>
                <w:rFonts w:ascii="Calibri" w:eastAsia="Times New Roman" w:hAnsi="Calibri" w:cs="Arial"/>
                <w:color w:val="FFFFFF"/>
                <w:sz w:val="20"/>
                <w:szCs w:val="20"/>
                <w:lang w:val="el-GR"/>
              </w:rPr>
              <w:t>ΠΡΟΚΛΗΣΕΙΣ</w:t>
            </w:r>
          </w:p>
        </w:tc>
      </w:tr>
      <w:tr w:rsidR="007D3C6C" w:rsidRPr="00AD0FEF" w14:paraId="49EEEB45" w14:textId="77777777" w:rsidTr="007D3C6C">
        <w:trPr>
          <w:trHeight w:val="983"/>
          <w:jc w:val="center"/>
        </w:trPr>
        <w:tc>
          <w:tcPr>
            <w:tcW w:w="10530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vAlign w:val="center"/>
          </w:tcPr>
          <w:p w14:paraId="763A1425" w14:textId="77777777" w:rsidR="007D3C6C" w:rsidRPr="007D3C6C" w:rsidRDefault="007D3C6C" w:rsidP="007D3C6C">
            <w:pPr>
              <w:jc w:val="both"/>
              <w:rPr>
                <w:rFonts w:ascii="Calibri" w:eastAsia="Times New Roman" w:hAnsi="Calibri" w:cs="Arial"/>
                <w:sz w:val="20"/>
                <w:szCs w:val="20"/>
                <w:lang w:val="el-GR"/>
              </w:rPr>
            </w:pPr>
          </w:p>
          <w:p w14:paraId="2D23C66E" w14:textId="77777777" w:rsidR="007D3C6C" w:rsidRPr="007D3C6C" w:rsidRDefault="007D3C6C" w:rsidP="007D3C6C">
            <w:pPr>
              <w:jc w:val="both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el-GR"/>
              </w:rPr>
            </w:pPr>
          </w:p>
          <w:p w14:paraId="11E6D957" w14:textId="77777777" w:rsidR="005E35B6" w:rsidRPr="007D3C6C" w:rsidRDefault="005E35B6" w:rsidP="005E35B6">
            <w:pPr>
              <w:jc w:val="both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el-GR"/>
              </w:rPr>
            </w:pPr>
            <w:r w:rsidRPr="007D3C6C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el-GR"/>
              </w:rPr>
              <w:t>Προκλήσεις</w:t>
            </w:r>
            <w:r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el-GR"/>
              </w:rPr>
              <w:t xml:space="preserve"> σε </w:t>
            </w:r>
            <w:proofErr w:type="spellStart"/>
            <w:r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el-GR"/>
              </w:rPr>
              <w:t>υποστελέχωση</w:t>
            </w:r>
            <w:proofErr w:type="spellEnd"/>
            <w:r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el-GR"/>
              </w:rPr>
              <w:t xml:space="preserve">, τεχνικές προσκλήσεις (αναλώσιμα) , συνεργασία με εμπλεκομένους φορείς εντός και εκτός Περιφερειακών Υπηρεσιών ΥΠΥΤ </w:t>
            </w:r>
            <w:r w:rsidRPr="007D3C6C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el-GR"/>
              </w:rPr>
              <w:t>:</w:t>
            </w:r>
          </w:p>
          <w:p w14:paraId="602CA88F" w14:textId="37B3C172" w:rsidR="005E35B6" w:rsidRPr="005E35B6" w:rsidRDefault="005E35B6" w:rsidP="005E35B6">
            <w:pPr>
              <w:jc w:val="both"/>
              <w:rPr>
                <w:rFonts w:ascii="Calibri" w:eastAsia="Times New Roman" w:hAnsi="Calibri" w:cs="Calibri"/>
                <w:i/>
                <w:iCs/>
                <w:color w:val="808080" w:themeColor="background1" w:themeShade="80"/>
                <w:sz w:val="20"/>
                <w:szCs w:val="20"/>
                <w:lang w:val="el-GR"/>
              </w:rPr>
            </w:pPr>
            <w:r w:rsidRPr="005E35B6">
              <w:rPr>
                <w:rFonts w:ascii="Calibri" w:eastAsia="Times New Roman" w:hAnsi="Calibri" w:cs="Calibri"/>
                <w:i/>
                <w:iCs/>
                <w:color w:val="808080" w:themeColor="background1" w:themeShade="80"/>
                <w:sz w:val="20"/>
                <w:szCs w:val="20"/>
                <w:lang w:val="el-GR"/>
              </w:rPr>
              <w:t xml:space="preserve">Οι προσκλήσεις να ανατυπώνονται ανά Περιφερειακή Υπηρεσία και όπου ΔΕΝ υπάρχει πρόβλημα </w:t>
            </w:r>
            <w:r w:rsidR="00372835">
              <w:rPr>
                <w:rFonts w:ascii="Calibri" w:eastAsia="Times New Roman" w:hAnsi="Calibri" w:cs="Calibri"/>
                <w:i/>
                <w:iCs/>
                <w:color w:val="808080" w:themeColor="background1" w:themeShade="80"/>
                <w:sz w:val="20"/>
                <w:szCs w:val="20"/>
                <w:lang w:val="el-GR"/>
              </w:rPr>
              <w:t>να αναγράφεται</w:t>
            </w:r>
            <w:r w:rsidRPr="005E35B6">
              <w:rPr>
                <w:rFonts w:ascii="Calibri" w:eastAsia="Times New Roman" w:hAnsi="Calibri" w:cs="Calibri"/>
                <w:i/>
                <w:iCs/>
                <w:color w:val="808080" w:themeColor="background1" w:themeShade="80"/>
                <w:sz w:val="20"/>
                <w:szCs w:val="20"/>
                <w:lang w:val="el-GR"/>
              </w:rPr>
              <w:t xml:space="preserve"> ΟΥΔΕΝ ΠΡΟΒΛΗΜΑ/ΟΥΔΕΜΙΑ ΠΡΟΚΛΗΣΗ</w:t>
            </w:r>
          </w:p>
          <w:p w14:paraId="608585DF" w14:textId="77777777" w:rsidR="007D3C6C" w:rsidRPr="007D3C6C" w:rsidRDefault="007D3C6C" w:rsidP="007D3C6C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val="el-GR"/>
              </w:rPr>
            </w:pPr>
          </w:p>
          <w:p w14:paraId="7D6DA8E1" w14:textId="77777777" w:rsidR="007D3C6C" w:rsidRPr="007D3C6C" w:rsidRDefault="007D3C6C" w:rsidP="007D3C6C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val="el-GR"/>
              </w:rPr>
            </w:pPr>
          </w:p>
          <w:p w14:paraId="72F4BD04" w14:textId="5774FA7E" w:rsidR="007D3C6C" w:rsidRDefault="007D3C6C" w:rsidP="007D3C6C">
            <w:pPr>
              <w:jc w:val="both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el-GR"/>
              </w:rPr>
            </w:pPr>
            <w:r w:rsidRPr="007D3C6C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el-GR"/>
              </w:rPr>
              <w:t>Συναντήσεις/Επισκέψεις στο Πεδίο</w:t>
            </w:r>
            <w:r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el-GR"/>
              </w:rPr>
              <w:t xml:space="preserve"> </w:t>
            </w:r>
            <w:r w:rsidRPr="00FA2F1B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el-GR"/>
              </w:rPr>
              <w:t>:</w:t>
            </w:r>
          </w:p>
          <w:p w14:paraId="2A02E4E6" w14:textId="7500983C" w:rsidR="00864C9A" w:rsidRDefault="00864C9A" w:rsidP="007D3C6C">
            <w:pPr>
              <w:jc w:val="both"/>
              <w:rPr>
                <w:rFonts w:ascii="Calibri" w:eastAsia="Times New Roman" w:hAnsi="Calibri" w:cs="Calibri"/>
                <w:i/>
                <w:iCs/>
                <w:color w:val="808080" w:themeColor="background1" w:themeShade="80"/>
                <w:sz w:val="20"/>
                <w:szCs w:val="20"/>
                <w:lang w:val="el-GR"/>
              </w:rPr>
            </w:pPr>
            <w:r w:rsidRPr="009A077F">
              <w:rPr>
                <w:rFonts w:ascii="Calibri" w:eastAsia="Times New Roman" w:hAnsi="Calibri" w:cs="Calibri"/>
                <w:i/>
                <w:iCs/>
                <w:color w:val="808080" w:themeColor="background1" w:themeShade="80"/>
                <w:sz w:val="20"/>
                <w:szCs w:val="20"/>
                <w:lang w:val="el-GR"/>
              </w:rPr>
              <w:t xml:space="preserve">Να αποτυπώνονται ανά </w:t>
            </w:r>
            <w:r w:rsidR="009A077F" w:rsidRPr="009A077F">
              <w:rPr>
                <w:rFonts w:ascii="Calibri" w:eastAsia="Times New Roman" w:hAnsi="Calibri" w:cs="Calibri"/>
                <w:i/>
                <w:iCs/>
                <w:color w:val="808080" w:themeColor="background1" w:themeShade="80"/>
                <w:sz w:val="20"/>
                <w:szCs w:val="20"/>
                <w:lang w:val="el-GR"/>
              </w:rPr>
              <w:t>Περιφερειακή Υπηρεσία της ΥΠΥΤ</w:t>
            </w:r>
          </w:p>
          <w:p w14:paraId="1B94CE88" w14:textId="77777777" w:rsidR="00AD0FEF" w:rsidRDefault="00AD0FEF" w:rsidP="007D3C6C">
            <w:pPr>
              <w:jc w:val="both"/>
              <w:rPr>
                <w:rFonts w:ascii="Calibri" w:eastAsia="Times New Roman" w:hAnsi="Calibri" w:cs="Calibri"/>
                <w:i/>
                <w:iCs/>
                <w:color w:val="808080" w:themeColor="background1" w:themeShade="80"/>
                <w:sz w:val="20"/>
                <w:szCs w:val="20"/>
                <w:lang w:val="el-GR"/>
              </w:rPr>
            </w:pPr>
          </w:p>
          <w:p w14:paraId="08B8F77D" w14:textId="77777777" w:rsidR="00AD0FEF" w:rsidRDefault="00AD0FEF" w:rsidP="007D3C6C">
            <w:pPr>
              <w:jc w:val="both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el-GR"/>
              </w:rPr>
            </w:pPr>
          </w:p>
          <w:p w14:paraId="194F8126" w14:textId="24CDDD8C" w:rsidR="00AD0FEF" w:rsidRPr="00AD0FEF" w:rsidRDefault="00AD0FEF" w:rsidP="007D3C6C">
            <w:pPr>
              <w:jc w:val="both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el-GR"/>
              </w:rPr>
            </w:pPr>
            <w:r w:rsidRPr="00AD0FEF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el-GR"/>
              </w:rPr>
              <w:t xml:space="preserve">Ενημερωτικές δράσεις προς ωφελούμενους: </w:t>
            </w:r>
          </w:p>
          <w:p w14:paraId="3DA08656" w14:textId="77777777" w:rsidR="00AD0FEF" w:rsidRDefault="00AD0FEF" w:rsidP="00AD0FEF">
            <w:pPr>
              <w:jc w:val="both"/>
              <w:rPr>
                <w:rFonts w:ascii="Calibri" w:eastAsia="Times New Roman" w:hAnsi="Calibri" w:cs="Calibri"/>
                <w:i/>
                <w:iCs/>
                <w:color w:val="808080" w:themeColor="background1" w:themeShade="80"/>
                <w:sz w:val="20"/>
                <w:szCs w:val="20"/>
                <w:lang w:val="el-GR"/>
              </w:rPr>
            </w:pPr>
            <w:r w:rsidRPr="009A077F">
              <w:rPr>
                <w:rFonts w:ascii="Calibri" w:eastAsia="Times New Roman" w:hAnsi="Calibri" w:cs="Calibri"/>
                <w:i/>
                <w:iCs/>
                <w:color w:val="808080" w:themeColor="background1" w:themeShade="80"/>
                <w:sz w:val="20"/>
                <w:szCs w:val="20"/>
                <w:lang w:val="el-GR"/>
              </w:rPr>
              <w:t>Να αποτυπώνονται ανά Περιφερειακή Υπηρεσία της ΥΠΥΤ</w:t>
            </w:r>
          </w:p>
          <w:p w14:paraId="32043744" w14:textId="77777777" w:rsidR="007D3C6C" w:rsidRPr="007D3C6C" w:rsidRDefault="007D3C6C" w:rsidP="007D3C6C">
            <w:pPr>
              <w:jc w:val="both"/>
              <w:rPr>
                <w:rFonts w:ascii="Calibri" w:eastAsia="Times New Roman" w:hAnsi="Calibri" w:cs="Calibri"/>
                <w:sz w:val="20"/>
                <w:szCs w:val="20"/>
                <w:lang w:val="el-GR"/>
              </w:rPr>
            </w:pPr>
          </w:p>
          <w:p w14:paraId="66C90C6F" w14:textId="77777777" w:rsidR="007D3C6C" w:rsidRPr="007D3C6C" w:rsidRDefault="007D3C6C" w:rsidP="007D3C6C">
            <w:pPr>
              <w:jc w:val="both"/>
              <w:rPr>
                <w:rFonts w:ascii="Calibri" w:eastAsia="Times New Roman" w:hAnsi="Calibri" w:cs="Arial"/>
                <w:sz w:val="20"/>
                <w:szCs w:val="20"/>
                <w:lang w:val="el-GR"/>
              </w:rPr>
            </w:pPr>
          </w:p>
        </w:tc>
      </w:tr>
    </w:tbl>
    <w:p w14:paraId="18492E83" w14:textId="77777777" w:rsidR="007D3C6C" w:rsidRPr="007D3C6C" w:rsidRDefault="007D3C6C">
      <w:pPr>
        <w:rPr>
          <w:lang w:val="el-GR"/>
        </w:rPr>
      </w:pPr>
    </w:p>
    <w:sectPr w:rsidR="007D3C6C" w:rsidRPr="007D3C6C" w:rsidSect="001220FD">
      <w:footerReference w:type="default" r:id="rId11"/>
      <w:pgSz w:w="12240" w:h="15840"/>
      <w:pgMar w:top="1440" w:right="1610" w:bottom="1440" w:left="179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4AF5B" w14:textId="77777777" w:rsidR="00430428" w:rsidRDefault="00430428" w:rsidP="00875DC0">
      <w:pPr>
        <w:spacing w:after="0" w:line="240" w:lineRule="auto"/>
      </w:pPr>
      <w:r>
        <w:separator/>
      </w:r>
    </w:p>
  </w:endnote>
  <w:endnote w:type="continuationSeparator" w:id="0">
    <w:p w14:paraId="4B21EAD7" w14:textId="77777777" w:rsidR="00430428" w:rsidRDefault="00430428" w:rsidP="00875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68AAF" w14:textId="6B1A899B" w:rsidR="00875DC0" w:rsidRDefault="005753F9" w:rsidP="00875DC0">
    <w:pPr>
      <w:pStyle w:val="a6"/>
      <w:tabs>
        <w:tab w:val="clear" w:pos="4680"/>
        <w:tab w:val="clear" w:pos="9360"/>
        <w:tab w:val="left" w:pos="3024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741DE056" wp14:editId="52B9460F">
          <wp:simplePos x="0" y="0"/>
          <wp:positionH relativeFrom="column">
            <wp:posOffset>455212</wp:posOffset>
          </wp:positionH>
          <wp:positionV relativeFrom="paragraph">
            <wp:posOffset>-142295</wp:posOffset>
          </wp:positionV>
          <wp:extent cx="3336290" cy="610870"/>
          <wp:effectExtent l="0" t="0" r="0" b="0"/>
          <wp:wrapNone/>
          <wp:docPr id="112479025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258046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36290" cy="610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75DC0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41F93" w14:textId="77777777" w:rsidR="00430428" w:rsidRDefault="00430428" w:rsidP="00875DC0">
      <w:pPr>
        <w:spacing w:after="0" w:line="240" w:lineRule="auto"/>
      </w:pPr>
      <w:r>
        <w:separator/>
      </w:r>
    </w:p>
  </w:footnote>
  <w:footnote w:type="continuationSeparator" w:id="0">
    <w:p w14:paraId="2DACE589" w14:textId="77777777" w:rsidR="00430428" w:rsidRDefault="00430428" w:rsidP="00875DC0">
      <w:pPr>
        <w:spacing w:after="0" w:line="240" w:lineRule="auto"/>
      </w:pPr>
      <w:r>
        <w:continuationSeparator/>
      </w:r>
    </w:p>
  </w:footnote>
  <w:footnote w:id="1">
    <w:p w14:paraId="4ACC3CDC" w14:textId="7450387E" w:rsidR="00A4642B" w:rsidRPr="00F779F1" w:rsidRDefault="00A4642B" w:rsidP="00A4642B">
      <w:pPr>
        <w:pStyle w:val="aff3"/>
        <w:jc w:val="both"/>
        <w:rPr>
          <w:sz w:val="18"/>
          <w:szCs w:val="18"/>
          <w:lang w:val="el-GR"/>
        </w:rPr>
      </w:pPr>
      <w:r w:rsidRPr="00F779F1">
        <w:rPr>
          <w:rStyle w:val="aff4"/>
          <w:sz w:val="18"/>
          <w:szCs w:val="18"/>
        </w:rPr>
        <w:footnoteRef/>
      </w:r>
      <w:r w:rsidRPr="00F779F1">
        <w:rPr>
          <w:sz w:val="18"/>
          <w:szCs w:val="18"/>
          <w:lang w:val="el-GR"/>
        </w:rPr>
        <w:t xml:space="preserve"> Οι αριθμοί αντικατοπτρίζουν τον μέγιστο αριθμό προσωπικού που έχει προσληφθεί</w:t>
      </w:r>
      <w:r w:rsidR="000A4258">
        <w:rPr>
          <w:sz w:val="18"/>
          <w:szCs w:val="18"/>
          <w:lang w:val="el-GR"/>
        </w:rPr>
        <w:t>, παρουσιαστεί και αν</w:t>
      </w:r>
      <w:r w:rsidR="00BC22D2">
        <w:rPr>
          <w:sz w:val="18"/>
          <w:szCs w:val="18"/>
          <w:lang w:val="el-GR"/>
        </w:rPr>
        <w:t>αλάβει υπηρεσία</w:t>
      </w:r>
      <w:r w:rsidRPr="00F779F1">
        <w:rPr>
          <w:sz w:val="18"/>
          <w:szCs w:val="18"/>
          <w:lang w:val="el-GR"/>
        </w:rPr>
        <w:t xml:space="preserve"> ανά τοποθεσία </w:t>
      </w:r>
      <w:r w:rsidR="00BC22D2">
        <w:rPr>
          <w:sz w:val="18"/>
          <w:szCs w:val="18"/>
          <w:lang w:val="el-GR"/>
        </w:rPr>
        <w:t>(Περιφερειακή Υπηρεσία)</w:t>
      </w:r>
      <w:r w:rsidRPr="00F779F1">
        <w:rPr>
          <w:sz w:val="18"/>
          <w:szCs w:val="18"/>
          <w:lang w:val="el-GR"/>
        </w:rPr>
        <w:t xml:space="preserve"> εντός του μήνα.</w:t>
      </w:r>
    </w:p>
  </w:footnote>
  <w:footnote w:id="2">
    <w:p w14:paraId="4048917E" w14:textId="55CEF0F9" w:rsidR="00F6527F" w:rsidRPr="00F6527F" w:rsidRDefault="00F6527F">
      <w:pPr>
        <w:pStyle w:val="aff3"/>
        <w:rPr>
          <w:lang w:val="el-GR"/>
        </w:rPr>
      </w:pPr>
      <w:r>
        <w:rPr>
          <w:rStyle w:val="aff4"/>
        </w:rPr>
        <w:footnoteRef/>
      </w:r>
      <w:r w:rsidRPr="00064AD1">
        <w:rPr>
          <w:lang w:val="el-GR"/>
        </w:rPr>
        <w:t xml:space="preserve"> </w:t>
      </w:r>
      <w:r w:rsidR="00064AD1">
        <w:rPr>
          <w:lang w:val="el-GR"/>
        </w:rPr>
        <w:t>Ω</w:t>
      </w:r>
      <w:r w:rsidR="00064AD1" w:rsidRPr="00064AD1">
        <w:rPr>
          <w:lang w:val="el-GR"/>
        </w:rPr>
        <w:t>ς τεμάχιο λογίζεται ένα ολόκληρο κουτί /σκεύασμα ή ένα ολόκληρο φιαλίδιο σκευάσματος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57105470">
    <w:abstractNumId w:val="8"/>
  </w:num>
  <w:num w:numId="2" w16cid:durableId="1300723142">
    <w:abstractNumId w:val="6"/>
  </w:num>
  <w:num w:numId="3" w16cid:durableId="263342751">
    <w:abstractNumId w:val="5"/>
  </w:num>
  <w:num w:numId="4" w16cid:durableId="1098912617">
    <w:abstractNumId w:val="4"/>
  </w:num>
  <w:num w:numId="5" w16cid:durableId="548078940">
    <w:abstractNumId w:val="7"/>
  </w:num>
  <w:num w:numId="6" w16cid:durableId="825440758">
    <w:abstractNumId w:val="3"/>
  </w:num>
  <w:num w:numId="7" w16cid:durableId="735010264">
    <w:abstractNumId w:val="2"/>
  </w:num>
  <w:num w:numId="8" w16cid:durableId="1905721777">
    <w:abstractNumId w:val="1"/>
  </w:num>
  <w:num w:numId="9" w16cid:durableId="339357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2D6A"/>
    <w:rsid w:val="00034616"/>
    <w:rsid w:val="00050B52"/>
    <w:rsid w:val="0006063C"/>
    <w:rsid w:val="00064AD1"/>
    <w:rsid w:val="000816DF"/>
    <w:rsid w:val="00082B10"/>
    <w:rsid w:val="00083267"/>
    <w:rsid w:val="0009526C"/>
    <w:rsid w:val="000A02F5"/>
    <w:rsid w:val="000A4258"/>
    <w:rsid w:val="000D2ED4"/>
    <w:rsid w:val="000F4987"/>
    <w:rsid w:val="001126E0"/>
    <w:rsid w:val="001220FD"/>
    <w:rsid w:val="0012273C"/>
    <w:rsid w:val="0015074B"/>
    <w:rsid w:val="001541EB"/>
    <w:rsid w:val="00160816"/>
    <w:rsid w:val="00170B03"/>
    <w:rsid w:val="001B62F0"/>
    <w:rsid w:val="001F606C"/>
    <w:rsid w:val="0020211A"/>
    <w:rsid w:val="0029639D"/>
    <w:rsid w:val="002D5C35"/>
    <w:rsid w:val="002F06B7"/>
    <w:rsid w:val="002F6E15"/>
    <w:rsid w:val="00304B5B"/>
    <w:rsid w:val="00311037"/>
    <w:rsid w:val="00315934"/>
    <w:rsid w:val="00326F90"/>
    <w:rsid w:val="00366899"/>
    <w:rsid w:val="00372835"/>
    <w:rsid w:val="0038151C"/>
    <w:rsid w:val="0038501C"/>
    <w:rsid w:val="003D0C58"/>
    <w:rsid w:val="003E3412"/>
    <w:rsid w:val="004027B3"/>
    <w:rsid w:val="00430428"/>
    <w:rsid w:val="004337A8"/>
    <w:rsid w:val="00435699"/>
    <w:rsid w:val="0047094F"/>
    <w:rsid w:val="00474D15"/>
    <w:rsid w:val="004A3EAE"/>
    <w:rsid w:val="004D21EE"/>
    <w:rsid w:val="004F3836"/>
    <w:rsid w:val="005339A8"/>
    <w:rsid w:val="005531D2"/>
    <w:rsid w:val="005630B3"/>
    <w:rsid w:val="005753F9"/>
    <w:rsid w:val="005A56F0"/>
    <w:rsid w:val="005B6AA3"/>
    <w:rsid w:val="005C543B"/>
    <w:rsid w:val="005E35B6"/>
    <w:rsid w:val="00631F54"/>
    <w:rsid w:val="00673D25"/>
    <w:rsid w:val="006B183E"/>
    <w:rsid w:val="006D238B"/>
    <w:rsid w:val="00727899"/>
    <w:rsid w:val="007361D2"/>
    <w:rsid w:val="0074023E"/>
    <w:rsid w:val="00742443"/>
    <w:rsid w:val="0075569C"/>
    <w:rsid w:val="007560E1"/>
    <w:rsid w:val="007B36B8"/>
    <w:rsid w:val="007C2ADD"/>
    <w:rsid w:val="007D3C6C"/>
    <w:rsid w:val="007E62D4"/>
    <w:rsid w:val="007E6A9D"/>
    <w:rsid w:val="00803B26"/>
    <w:rsid w:val="00854455"/>
    <w:rsid w:val="00864C9A"/>
    <w:rsid w:val="008747DE"/>
    <w:rsid w:val="00875DC0"/>
    <w:rsid w:val="00883CA3"/>
    <w:rsid w:val="00884ED1"/>
    <w:rsid w:val="00886A87"/>
    <w:rsid w:val="00891D5E"/>
    <w:rsid w:val="0089371C"/>
    <w:rsid w:val="008A4D98"/>
    <w:rsid w:val="008A78D7"/>
    <w:rsid w:val="008D335C"/>
    <w:rsid w:val="008E743E"/>
    <w:rsid w:val="008E7864"/>
    <w:rsid w:val="00910BBD"/>
    <w:rsid w:val="009127FB"/>
    <w:rsid w:val="00927E67"/>
    <w:rsid w:val="009462FF"/>
    <w:rsid w:val="00956F2A"/>
    <w:rsid w:val="009A077F"/>
    <w:rsid w:val="00A023FC"/>
    <w:rsid w:val="00A162C7"/>
    <w:rsid w:val="00A37E74"/>
    <w:rsid w:val="00A4642B"/>
    <w:rsid w:val="00AA1D8D"/>
    <w:rsid w:val="00AD0FEF"/>
    <w:rsid w:val="00B24927"/>
    <w:rsid w:val="00B47730"/>
    <w:rsid w:val="00B66469"/>
    <w:rsid w:val="00B91E7A"/>
    <w:rsid w:val="00BC22D2"/>
    <w:rsid w:val="00BC459F"/>
    <w:rsid w:val="00C109B9"/>
    <w:rsid w:val="00C124F7"/>
    <w:rsid w:val="00C22338"/>
    <w:rsid w:val="00C51E96"/>
    <w:rsid w:val="00CB03E5"/>
    <w:rsid w:val="00CB0664"/>
    <w:rsid w:val="00D16D54"/>
    <w:rsid w:val="00D409D5"/>
    <w:rsid w:val="00D6213A"/>
    <w:rsid w:val="00D67103"/>
    <w:rsid w:val="00D7081A"/>
    <w:rsid w:val="00DA6660"/>
    <w:rsid w:val="00DC3E10"/>
    <w:rsid w:val="00DE6F60"/>
    <w:rsid w:val="00DF4DAD"/>
    <w:rsid w:val="00E10A92"/>
    <w:rsid w:val="00E44950"/>
    <w:rsid w:val="00E529B4"/>
    <w:rsid w:val="00E66F96"/>
    <w:rsid w:val="00EB1DAE"/>
    <w:rsid w:val="00EB27F4"/>
    <w:rsid w:val="00EB56FF"/>
    <w:rsid w:val="00EF1183"/>
    <w:rsid w:val="00F12A27"/>
    <w:rsid w:val="00F2646E"/>
    <w:rsid w:val="00F53EDE"/>
    <w:rsid w:val="00F6527F"/>
    <w:rsid w:val="00F76248"/>
    <w:rsid w:val="00F814D5"/>
    <w:rsid w:val="00F92B1C"/>
    <w:rsid w:val="00FA2F1B"/>
    <w:rsid w:val="00FB33D9"/>
    <w:rsid w:val="00FB6EA0"/>
    <w:rsid w:val="00FC3A4E"/>
    <w:rsid w:val="00FC693F"/>
    <w:rsid w:val="00FC6A7D"/>
    <w:rsid w:val="00FD1855"/>
    <w:rsid w:val="00FE13E4"/>
    <w:rsid w:val="00FF2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CFAC9B"/>
  <w14:defaultImageDpi w14:val="300"/>
  <w15:docId w15:val="{761750E2-CF0B-4A64-9468-20288C666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Κεφαλίδα Char"/>
    <w:basedOn w:val="a2"/>
    <w:link w:val="a5"/>
    <w:uiPriority w:val="99"/>
    <w:rsid w:val="00E618BF"/>
  </w:style>
  <w:style w:type="paragraph" w:styleId="a6">
    <w:name w:val="footer"/>
    <w:basedOn w:val="a1"/>
    <w:link w:val="Char0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Υποσέλιδο Char"/>
    <w:basedOn w:val="a2"/>
    <w:link w:val="a6"/>
    <w:uiPriority w:val="99"/>
    <w:rsid w:val="00E618BF"/>
  </w:style>
  <w:style w:type="paragraph" w:styleId="a7">
    <w:name w:val="No Spacing"/>
    <w:uiPriority w:val="1"/>
    <w:qFormat/>
    <w:rsid w:val="00FC693F"/>
    <w:pPr>
      <w:spacing w:after="0" w:line="240" w:lineRule="auto"/>
    </w:pPr>
  </w:style>
  <w:style w:type="character" w:customStyle="1" w:styleId="1Char">
    <w:name w:val="Επικεφαλίδα 1 Char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Επικεφαλίδα 2 Char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Επικεφαλίδα 3 Char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Title"/>
    <w:basedOn w:val="a1"/>
    <w:next w:val="a1"/>
    <w:link w:val="Char1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Τίτλος Char"/>
    <w:basedOn w:val="a2"/>
    <w:link w:val="a8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Subtitle"/>
    <w:basedOn w:val="a1"/>
    <w:next w:val="a1"/>
    <w:link w:val="Char2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Υπότιτλος Char"/>
    <w:basedOn w:val="a2"/>
    <w:link w:val="a9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b">
    <w:name w:val="Body Text"/>
    <w:basedOn w:val="a1"/>
    <w:link w:val="Char3"/>
    <w:uiPriority w:val="99"/>
    <w:unhideWhenUsed/>
    <w:rsid w:val="00AA1D8D"/>
    <w:pPr>
      <w:spacing w:after="120"/>
    </w:pPr>
  </w:style>
  <w:style w:type="character" w:customStyle="1" w:styleId="Char3">
    <w:name w:val="Σώμα κειμένου Char"/>
    <w:basedOn w:val="a2"/>
    <w:link w:val="ab"/>
    <w:uiPriority w:val="99"/>
    <w:rsid w:val="00AA1D8D"/>
  </w:style>
  <w:style w:type="paragraph" w:styleId="22">
    <w:name w:val="Body Text 2"/>
    <w:basedOn w:val="a1"/>
    <w:link w:val="2Char0"/>
    <w:uiPriority w:val="99"/>
    <w:unhideWhenUsed/>
    <w:rsid w:val="00AA1D8D"/>
    <w:pPr>
      <w:spacing w:after="120" w:line="480" w:lineRule="auto"/>
    </w:pPr>
  </w:style>
  <w:style w:type="character" w:customStyle="1" w:styleId="2Char0">
    <w:name w:val="Σώμα κείμενου 2 Char"/>
    <w:basedOn w:val="a2"/>
    <w:link w:val="22"/>
    <w:uiPriority w:val="99"/>
    <w:rsid w:val="00AA1D8D"/>
  </w:style>
  <w:style w:type="paragraph" w:styleId="32">
    <w:name w:val="Body Text 3"/>
    <w:basedOn w:val="a1"/>
    <w:link w:val="3Char0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Char0">
    <w:name w:val="Σώμα κείμενου 3 Char"/>
    <w:basedOn w:val="a2"/>
    <w:link w:val="32"/>
    <w:uiPriority w:val="99"/>
    <w:rsid w:val="00AA1D8D"/>
    <w:rPr>
      <w:sz w:val="16"/>
      <w:szCs w:val="16"/>
    </w:rPr>
  </w:style>
  <w:style w:type="paragraph" w:styleId="ac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d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4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e">
    <w:name w:val="macro"/>
    <w:link w:val="Char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Char4">
    <w:name w:val="Κείμενο μακροεντολής Char"/>
    <w:basedOn w:val="a2"/>
    <w:link w:val="ae"/>
    <w:uiPriority w:val="99"/>
    <w:rsid w:val="0029639D"/>
    <w:rPr>
      <w:rFonts w:ascii="Courier" w:hAnsi="Courier"/>
      <w:sz w:val="20"/>
      <w:szCs w:val="20"/>
    </w:rPr>
  </w:style>
  <w:style w:type="paragraph" w:styleId="af">
    <w:name w:val="Quote"/>
    <w:basedOn w:val="a1"/>
    <w:next w:val="a1"/>
    <w:link w:val="Char5"/>
    <w:uiPriority w:val="29"/>
    <w:qFormat/>
    <w:rsid w:val="00FC693F"/>
    <w:rPr>
      <w:i/>
      <w:iCs/>
      <w:color w:val="000000" w:themeColor="text1"/>
    </w:rPr>
  </w:style>
  <w:style w:type="character" w:customStyle="1" w:styleId="Char5">
    <w:name w:val="Απόσπασμα Char"/>
    <w:basedOn w:val="a2"/>
    <w:link w:val="af"/>
    <w:uiPriority w:val="29"/>
    <w:rsid w:val="00FC693F"/>
    <w:rPr>
      <w:i/>
      <w:iCs/>
      <w:color w:val="000000" w:themeColor="text1"/>
    </w:rPr>
  </w:style>
  <w:style w:type="character" w:customStyle="1" w:styleId="4Char">
    <w:name w:val="Επικεφαλίδα 4 Char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Επικεφαλίδα 5 Char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Επικεφαλίδα 6 Char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Επικεφαλίδα 7 Char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Επικεφαλίδα 8 Char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Επικεφαλίδα 9 Char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1">
    <w:name w:val="Strong"/>
    <w:basedOn w:val="a2"/>
    <w:uiPriority w:val="22"/>
    <w:qFormat/>
    <w:rsid w:val="00FC693F"/>
    <w:rPr>
      <w:b/>
      <w:bCs/>
    </w:rPr>
  </w:style>
  <w:style w:type="character" w:styleId="af2">
    <w:name w:val="Emphasis"/>
    <w:basedOn w:val="a2"/>
    <w:uiPriority w:val="20"/>
    <w:qFormat/>
    <w:rsid w:val="00FC693F"/>
    <w:rPr>
      <w:i/>
      <w:iCs/>
    </w:rPr>
  </w:style>
  <w:style w:type="paragraph" w:styleId="af3">
    <w:name w:val="Intense Quote"/>
    <w:basedOn w:val="a1"/>
    <w:next w:val="a1"/>
    <w:link w:val="Char6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6">
    <w:name w:val="Έντονο απόσπ. Char"/>
    <w:basedOn w:val="a2"/>
    <w:link w:val="af3"/>
    <w:uiPriority w:val="30"/>
    <w:rsid w:val="00FC693F"/>
    <w:rPr>
      <w:b/>
      <w:bCs/>
      <w:i/>
      <w:iCs/>
      <w:color w:val="4F81BD" w:themeColor="accent1"/>
    </w:rPr>
  </w:style>
  <w:style w:type="character" w:styleId="af4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5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6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7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8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9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a">
    <w:name w:val="Table Grid"/>
    <w:basedOn w:val="a3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b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c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d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0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5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e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0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1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ff2">
    <w:name w:val="Grid Table Light"/>
    <w:basedOn w:val="a3"/>
    <w:uiPriority w:val="99"/>
    <w:rsid w:val="00875DC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3">
    <w:name w:val="Plain Table 1"/>
    <w:basedOn w:val="a3"/>
    <w:uiPriority w:val="99"/>
    <w:rsid w:val="00875DC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8">
    <w:name w:val="Plain Table 2"/>
    <w:basedOn w:val="a3"/>
    <w:uiPriority w:val="99"/>
    <w:rsid w:val="00875DC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5-1">
    <w:name w:val="Grid Table 5 Dark Accent 1"/>
    <w:basedOn w:val="a3"/>
    <w:uiPriority w:val="50"/>
    <w:rsid w:val="007B36B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4-1">
    <w:name w:val="Grid Table 4 Accent 1"/>
    <w:basedOn w:val="a3"/>
    <w:uiPriority w:val="49"/>
    <w:rsid w:val="00FF26E8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aff3">
    <w:name w:val="footnote text"/>
    <w:basedOn w:val="a1"/>
    <w:link w:val="Char7"/>
    <w:uiPriority w:val="99"/>
    <w:semiHidden/>
    <w:unhideWhenUsed/>
    <w:rsid w:val="00C124F7"/>
    <w:pPr>
      <w:spacing w:after="0" w:line="240" w:lineRule="auto"/>
    </w:pPr>
    <w:rPr>
      <w:sz w:val="20"/>
      <w:szCs w:val="20"/>
    </w:rPr>
  </w:style>
  <w:style w:type="character" w:customStyle="1" w:styleId="Char7">
    <w:name w:val="Κείμενο υποσημείωσης Char"/>
    <w:basedOn w:val="a2"/>
    <w:link w:val="aff3"/>
    <w:uiPriority w:val="99"/>
    <w:semiHidden/>
    <w:rsid w:val="00C124F7"/>
    <w:rPr>
      <w:sz w:val="20"/>
      <w:szCs w:val="20"/>
    </w:rPr>
  </w:style>
  <w:style w:type="character" w:styleId="aff4">
    <w:name w:val="footnote reference"/>
    <w:basedOn w:val="a2"/>
    <w:uiPriority w:val="99"/>
    <w:semiHidden/>
    <w:unhideWhenUsed/>
    <w:rsid w:val="00C124F7"/>
    <w:rPr>
      <w:vertAlign w:val="superscript"/>
    </w:rPr>
  </w:style>
  <w:style w:type="table" w:styleId="4-5">
    <w:name w:val="Grid Table 4 Accent 5"/>
    <w:basedOn w:val="a3"/>
    <w:uiPriority w:val="49"/>
    <w:rsid w:val="00474D15"/>
    <w:pPr>
      <w:spacing w:after="0" w:line="240" w:lineRule="auto"/>
    </w:pPr>
    <w:rPr>
      <w:lang w:val="el-GR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2">
    <w:name w:val="Grid Table 2 Accent 6"/>
    <w:basedOn w:val="a3"/>
    <w:uiPriority w:val="47"/>
    <w:rsid w:val="00A4642B"/>
    <w:pPr>
      <w:spacing w:after="0" w:line="240" w:lineRule="auto"/>
    </w:p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6-6">
    <w:name w:val="Grid Table 6 Colorful Accent 6"/>
    <w:basedOn w:val="a3"/>
    <w:uiPriority w:val="51"/>
    <w:rsid w:val="00A4642B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-1">
    <w:name w:val="Grid Table 7 Colorful Accent 1"/>
    <w:basedOn w:val="a3"/>
    <w:uiPriority w:val="52"/>
    <w:rsid w:val="00EB1DAE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BF09E51E3D747983419EBE5C3D381" ma:contentTypeVersion="20" ma:contentTypeDescription="Create a new document." ma:contentTypeScope="" ma:versionID="45a57f84acab00dd1d870c3e559a5584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4f77a83e3aeb3736caabade6b425f684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240BE3-5330-41D8-AEFE-152A44E61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31fdfef-a9ee-4488-87d7-25509bb61a67"/>
    <ds:schemaRef ds:uri="9b14f67b-07fb-4990-84f3-2bcbd42143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7F39BE-788A-4431-A6D9-9CF635B66B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customXml/itemProps4.xml><?xml version="1.0" encoding="utf-8"?>
<ds:datastoreItem xmlns:ds="http://schemas.openxmlformats.org/officeDocument/2006/customXml" ds:itemID="{28E6FB64-C721-4142-A0CE-FDFAEBB223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6</Pages>
  <Words>969</Words>
  <Characters>5235</Characters>
  <Application>Microsoft Office Word</Application>
  <DocSecurity>0</DocSecurity>
  <Lines>43</Lines>
  <Paragraphs>12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6192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Monada A.2</cp:lastModifiedBy>
  <cp:revision>95</cp:revision>
  <dcterms:created xsi:type="dcterms:W3CDTF">2026-05-27T08:37:00Z</dcterms:created>
  <dcterms:modified xsi:type="dcterms:W3CDTF">2026-05-29T06:39:00Z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0x01010036BBF09E51E3D747983419EBE5C3D381</vt:lpwstr>
  </property>
  <property fmtid="{D5CDD505-2E9C-101B-9397-08002B2CF9AE}" pid="3" name="MediaServiceImageTags">
    <vt:lpwstr/>
  </property>
</Properties>
</file>